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Extension Activities</w:t>
      </w:r>
    </w:p>
    <w:p>
      <w:pPr>
        <w:pStyle w:val="Heading3"/>
      </w:pPr>
      <w:r>
        <w:t>Activity Name</w:t>
      </w:r>
    </w:p>
    <w:p>
      <w:r>
        <w:t>Build a Bridge</w:t>
      </w:r>
    </w:p>
    <w:p>
      <w:pPr>
        <w:pStyle w:val="Heading3"/>
      </w:pPr>
      <w:r>
        <w:t>Description</w:t>
      </w:r>
    </w:p>
    <w:p>
      <w:r>
        <w:t>Using everyday materials like straws, popsicle sticks, or cardboard, challenge your family to design and construct a small bridge. Test its strength by adding weights gradually and discuss the engineering tradeoffs involved in your design choices.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Straws</w:t>
      </w:r>
    </w:p>
    <w:p>
      <w:pPr>
        <w:pStyle w:val="ListBullet"/>
      </w:pPr>
      <w:r>
        <w:t>Popsicle sticks</w:t>
      </w:r>
    </w:p>
    <w:p>
      <w:pPr>
        <w:pStyle w:val="ListBullet"/>
      </w:pPr>
      <w:r>
        <w:t>Cardboard</w:t>
      </w:r>
    </w:p>
    <w:p>
      <w:pPr>
        <w:pStyle w:val="ListBullet"/>
      </w:pPr>
      <w:r>
        <w:t>Weights (like coins or small toys)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basic principles of structural engineering</w:t>
      </w:r>
    </w:p>
    <w:p>
      <w:pPr>
        <w:pStyle w:val="ListBullet"/>
      </w:pPr>
      <w:r>
        <w:t>Explore the concept of load distribution and balance</w:t>
      </w:r>
    </w:p>
    <w:p>
      <w:pPr>
        <w:pStyle w:val="ListBullet"/>
      </w:pPr>
      <w:r>
        <w:t>Analyze the tradeoffs between material choice and structural integrity</w:t>
      </w:r>
    </w:p>
    <w:p>
      <w:pPr>
        <w:pStyle w:val="Heading3"/>
      </w:pPr>
      <w:r>
        <w:t>Activity Name</w:t>
      </w:r>
    </w:p>
    <w:p>
      <w:r>
        <w:t>Water Filtration Experiment</w:t>
      </w:r>
    </w:p>
    <w:p>
      <w:pPr>
        <w:pStyle w:val="Heading3"/>
      </w:pPr>
      <w:r>
        <w:t>Description</w:t>
      </w:r>
    </w:p>
    <w:p>
      <w:r>
        <w:t>Create a simple water filtration system using items like sand, gravel, and coffee filters. Discuss how different materials affect filtration effectiveness and the tradeoffs in choosing each material.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Plastic bottle</w:t>
      </w:r>
    </w:p>
    <w:p>
      <w:pPr>
        <w:pStyle w:val="ListBullet"/>
      </w:pPr>
      <w:r>
        <w:t>Sand</w:t>
      </w:r>
    </w:p>
    <w:p>
      <w:pPr>
        <w:pStyle w:val="ListBullet"/>
      </w:pPr>
      <w:r>
        <w:t>Gravel</w:t>
      </w:r>
    </w:p>
    <w:p>
      <w:pPr>
        <w:pStyle w:val="ListBullet"/>
      </w:pPr>
      <w:r>
        <w:t>Coffee filters</w:t>
      </w:r>
    </w:p>
    <w:p>
      <w:pPr>
        <w:pStyle w:val="ListBullet"/>
      </w:pPr>
      <w:r>
        <w:t>Contaminated water (e.g., soil mixed with water)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water purification methods</w:t>
      </w:r>
    </w:p>
    <w:p>
      <w:pPr>
        <w:pStyle w:val="ListBullet"/>
      </w:pPr>
      <w:r>
        <w:t>Investigate how different materials contribute to filtration</w:t>
      </w:r>
    </w:p>
    <w:p>
      <w:pPr>
        <w:pStyle w:val="ListBullet"/>
      </w:pPr>
      <w:r>
        <w:t>Evaluate tradeoffs between filtration speed and effectiveness</w:t>
      </w:r>
    </w:p>
    <w:p>
      <w:pPr>
        <w:pStyle w:val="Heading3"/>
      </w:pPr>
      <w:r>
        <w:t>Activity Name</w:t>
      </w:r>
    </w:p>
    <w:p>
      <w:r>
        <w:t>Egg Drop Challenge</w:t>
      </w:r>
    </w:p>
    <w:p>
      <w:pPr>
        <w:pStyle w:val="Heading3"/>
      </w:pPr>
      <w:r>
        <w:t>Description</w:t>
      </w:r>
    </w:p>
    <w:p>
      <w:r>
        <w:t>Design a protective structure for an egg using materials found around the house (like newspaper, tape, or plastic bags). Drop the egg from a height and evaluate the design based on how well it protects the egg. Discuss the tradeoffs between weight, protection, and materials used.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Egg</w:t>
      </w:r>
    </w:p>
    <w:p>
      <w:pPr>
        <w:pStyle w:val="ListBullet"/>
      </w:pPr>
      <w:r>
        <w:t>Newspaper</w:t>
      </w:r>
    </w:p>
    <w:p>
      <w:pPr>
        <w:pStyle w:val="ListBullet"/>
      </w:pPr>
      <w:r>
        <w:t>Tape</w:t>
      </w:r>
    </w:p>
    <w:p>
      <w:pPr>
        <w:pStyle w:val="ListBullet"/>
      </w:pPr>
      <w:r>
        <w:t>Plastic bags</w:t>
      </w:r>
    </w:p>
    <w:p>
      <w:pPr>
        <w:pStyle w:val="ListBullet"/>
      </w:pPr>
      <w:r>
        <w:t>Scissors</w:t>
      </w:r>
    </w:p>
    <w:p>
      <w:pPr>
        <w:pStyle w:val="ListBullet"/>
      </w:pPr>
      <w:r>
        <w:t>Measuring tape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Explore concepts of impact resistance and material properties</w:t>
      </w:r>
    </w:p>
    <w:p>
      <w:pPr>
        <w:pStyle w:val="ListBullet"/>
      </w:pPr>
      <w:r>
        <w:t>Understand the importance of design in engineering</w:t>
      </w:r>
    </w:p>
    <w:p>
      <w:pPr>
        <w:pStyle w:val="ListBullet"/>
      </w:pPr>
      <w:r>
        <w:t>Analyze tradeoffs in design choices for maximum protection</w:t>
      </w:r>
    </w:p>
    <w:p>
      <w:pPr>
        <w:pStyle w:val="Heading3"/>
      </w:pPr>
      <w:r>
        <w:t>Activity Name</w:t>
      </w:r>
    </w:p>
    <w:p>
      <w:r>
        <w:t>Solar Oven Creation</w:t>
      </w:r>
    </w:p>
    <w:p>
      <w:pPr>
        <w:pStyle w:val="Heading3"/>
      </w:pPr>
      <w:r>
        <w:t>Description</w:t>
      </w:r>
    </w:p>
    <w:p>
      <w:r>
        <w:t>Construct a simple solar oven using a cardboard box, aluminum foil, and plastic wrap. Use it to cook a small item like s'mores and discuss the tradeoffs between design efficiency, cooking time, and heat retention.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Cardboard box</w:t>
      </w:r>
    </w:p>
    <w:p>
      <w:pPr>
        <w:pStyle w:val="ListBullet"/>
      </w:pPr>
      <w:r>
        <w:t>Aluminum foil</w:t>
      </w:r>
    </w:p>
    <w:p>
      <w:pPr>
        <w:pStyle w:val="ListBullet"/>
      </w:pPr>
      <w:r>
        <w:t>Plastic wrap</w:t>
      </w:r>
    </w:p>
    <w:p>
      <w:pPr>
        <w:pStyle w:val="ListBullet"/>
      </w:pPr>
      <w:r>
        <w:t>Small food item (like marshmallows, chocolate, and graham crackers)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solar energy and heat transfer</w:t>
      </w:r>
    </w:p>
    <w:p>
      <w:pPr>
        <w:pStyle w:val="ListBullet"/>
      </w:pPr>
      <w:r>
        <w:t>Explore design considerations for energy efficiency</w:t>
      </w:r>
    </w:p>
    <w:p>
      <w:pPr>
        <w:pStyle w:val="ListBullet"/>
      </w:pPr>
      <w:r>
        <w:t>Evaluate tradeoffs between cooking time and energy source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