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Slide Deck</w:t>
      </w:r>
    </w:p>
    <w:p>
      <w:pPr>
        <w:pStyle w:val="Heading3"/>
      </w:pPr>
      <w:r>
        <w:t>Title Slide</w:t>
      </w:r>
    </w:p>
    <w:p>
      <w:pPr>
        <w:pStyle w:val="Heading4"/>
      </w:pPr>
      <w:r>
        <w:t>Title</w:t>
      </w:r>
    </w:p>
    <w:p>
      <w:r>
        <w:t>Engineering Tradeoffs</w:t>
      </w:r>
    </w:p>
    <w:p>
      <w:pPr>
        <w:pStyle w:val="Heading4"/>
      </w:pPr>
      <w:r>
        <w:t>Subtitle</w:t>
      </w:r>
    </w:p>
    <w:p>
      <w:r>
        <w:t>Exploring the Balancing Act in Engineering Decisions</w:t>
      </w:r>
    </w:p>
    <w:p>
      <w:pPr>
        <w:pStyle w:val="Heading3"/>
      </w:pPr>
      <w:r>
        <w:t>Driving Question Slide</w:t>
      </w:r>
    </w:p>
    <w:p>
      <w:pPr>
        <w:pStyle w:val="Heading4"/>
      </w:pPr>
      <w:r>
        <w:t>Question</w:t>
      </w:r>
    </w:p>
    <w:p>
      <w:r>
        <w:t>How do engineers choose among speed, accuracy, cost, complexity, safety, and robustness when no option is best in every way?</w:t>
      </w:r>
    </w:p>
    <w:p>
      <w:pPr>
        <w:pStyle w:val="Heading3"/>
      </w:pPr>
      <w:r>
        <w:t>Concept Slides</w:t>
      </w:r>
    </w:p>
    <w:p>
      <w:pPr>
        <w:pStyle w:val="Heading4"/>
      </w:pPr>
      <w:r>
        <w:t>Speed</w:t>
      </w:r>
    </w:p>
    <w:p>
      <w:pPr>
        <w:pStyle w:val="Heading5"/>
      </w:pPr>
      <w:r>
        <w:t>Content</w:t>
      </w:r>
    </w:p>
    <w:p>
      <w:r>
        <w:t>Discuss the importance of speed in engineering projects, particularly in time-sensitive applications such as emergency response systems and real-time data processing. Examine tradeoffs between speed and other factors.</w:t>
      </w:r>
    </w:p>
    <w:p>
      <w:pPr>
        <w:pStyle w:val="Heading4"/>
      </w:pPr>
      <w:r>
        <w:t>Accuracy</w:t>
      </w:r>
    </w:p>
    <w:p>
      <w:pPr>
        <w:pStyle w:val="Heading5"/>
      </w:pPr>
      <w:r>
        <w:t>Content</w:t>
      </w:r>
    </w:p>
    <w:p>
      <w:r>
        <w:t>Explore the critical role of accuracy in engineering, particularly in fields such as aerospace and medical devices. Highlight the implications of inaccurate measurements and the need for precision in design.</w:t>
      </w:r>
    </w:p>
    <w:p>
      <w:pPr>
        <w:pStyle w:val="Heading4"/>
      </w:pPr>
      <w:r>
        <w:t>Cost</w:t>
      </w:r>
    </w:p>
    <w:p>
      <w:pPr>
        <w:pStyle w:val="Heading5"/>
      </w:pPr>
      <w:r>
        <w:t>Content</w:t>
      </w:r>
    </w:p>
    <w:p>
      <w:r>
        <w:t>Analyze how cost constraints influence engineering decisions. Discuss budget limitations, material costs, and the impact of cost on project viability and scope.</w:t>
      </w:r>
    </w:p>
    <w:p>
      <w:pPr>
        <w:pStyle w:val="Heading4"/>
      </w:pPr>
      <w:r>
        <w:t>Complexity</w:t>
      </w:r>
    </w:p>
    <w:p>
      <w:pPr>
        <w:pStyle w:val="Heading5"/>
      </w:pPr>
      <w:r>
        <w:t>Content</w:t>
      </w:r>
    </w:p>
    <w:p>
      <w:r>
        <w:t>Evaluate how complexity affects engineering design and implementation. Discuss the tradeoffs between simple solutions that are easier to manage versus complex systems that may offer enhanced capabilities.</w:t>
      </w:r>
    </w:p>
    <w:p>
      <w:pPr>
        <w:pStyle w:val="Heading4"/>
      </w:pPr>
      <w:r>
        <w:t>Safety</w:t>
      </w:r>
    </w:p>
    <w:p>
      <w:pPr>
        <w:pStyle w:val="Heading5"/>
      </w:pPr>
      <w:r>
        <w:t>Content</w:t>
      </w:r>
    </w:p>
    <w:p>
      <w:r>
        <w:t>Consider the paramount importance of safety in engineering decisions. Discuss regulatory requirements, risk assessments, and the potential consequences of safety oversights.</w:t>
      </w:r>
    </w:p>
    <w:p>
      <w:pPr>
        <w:pStyle w:val="Heading4"/>
      </w:pPr>
      <w:r>
        <w:t>Robustness</w:t>
      </w:r>
    </w:p>
    <w:p>
      <w:pPr>
        <w:pStyle w:val="Heading5"/>
      </w:pPr>
      <w:r>
        <w:t>Content</w:t>
      </w:r>
    </w:p>
    <w:p>
      <w:r>
        <w:t>Define robustness in engineering terms and explore how it relates to the reliability of systems under varying conditions. Discuss the balance between robustness and other factors like cost and complexity.</w:t>
      </w:r>
    </w:p>
    <w:p>
      <w:pPr>
        <w:pStyle w:val="Heading3"/>
      </w:pPr>
      <w:r>
        <w:t>Conceptual Workflow Diagram Slide</w:t>
      </w:r>
    </w:p>
    <w:p>
      <w:pPr>
        <w:pStyle w:val="Heading4"/>
      </w:pPr>
      <w:r>
        <w:t>Title</w:t>
      </w:r>
    </w:p>
    <w:p>
      <w:r>
        <w:t>Conceptual Workflow for Engineering Tradeoffs</w:t>
      </w:r>
    </w:p>
    <w:p>
      <w:pPr>
        <w:pStyle w:val="Heading4"/>
      </w:pPr>
      <w:r>
        <w:t>Content</w:t>
      </w:r>
    </w:p>
    <w:p>
      <w:r>
        <w:t>Illustrate the iterative process engineers follow when evaluating tradeoffs. Include stages such as identifying requirements, analyzing options, evaluating tradeoffs, and making informed decisions.</w:t>
      </w:r>
    </w:p>
    <w:p>
      <w:pPr>
        <w:pStyle w:val="Heading3"/>
      </w:pPr>
      <w:r>
        <w:t>Summary And Reflection Slide</w:t>
      </w:r>
    </w:p>
    <w:p>
      <w:pPr>
        <w:pStyle w:val="Heading4"/>
      </w:pPr>
      <w:r>
        <w:t>Title</w:t>
      </w:r>
    </w:p>
    <w:p>
      <w:r>
        <w:t>Summary and Reflection</w:t>
      </w:r>
    </w:p>
    <w:p>
      <w:pPr>
        <w:pStyle w:val="Heading4"/>
      </w:pPr>
      <w:r>
        <w:t>Content</w:t>
      </w:r>
    </w:p>
    <w:p>
      <w:r>
        <w:t>Recap the key concepts discussed in the module. Encourage students to reflect on how they would prioritize these factors in a hypothetical engineering project. Pose questions to stimulate critical thinking about real-world applications.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