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Engineering Tradeoffs</w:t>
      </w:r>
    </w:p>
    <w:p>
      <w:r>
        <w:rPr>
          <w:color w:val="606060"/>
          <w:sz w:val="22"/>
        </w:rPr>
        <w:t>module_22 | Grade 8-12 | 5 days</w:t>
      </w:r>
    </w:p>
    <w:p/>
    <w:p>
      <w:pPr>
        <w:pStyle w:val="Heading1"/>
      </w:pPr>
      <w:r>
        <w:t>Vocabularycards</w:t>
      </w:r>
    </w:p>
    <w:p>
      <w:pPr>
        <w:pStyle w:val="Heading2"/>
      </w:pPr>
      <w:r>
        <w:t>tradeoff</w:t>
      </w:r>
    </w:p>
    <w:p>
      <w:pPr>
        <w:pStyle w:val="Heading3"/>
      </w:pPr>
      <w:r>
        <w:t>Definition</w:t>
      </w:r>
    </w:p>
    <w:p>
      <w:r>
        <w:t>A balance achieved between two conflicting attributes, where improving one may lead to the reduction of another.</w:t>
      </w:r>
    </w:p>
    <w:p>
      <w:pPr>
        <w:pStyle w:val="Heading3"/>
      </w:pPr>
      <w:r>
        <w:t>Example</w:t>
      </w:r>
    </w:p>
    <w:p>
      <w:r>
        <w:t>In designing a vehicle, engineers may face a tradeoff between speed and fuel efficiency.</w:t>
      </w:r>
    </w:p>
    <w:p>
      <w:pPr>
        <w:pStyle w:val="Heading3"/>
      </w:pPr>
      <w:r>
        <w:t>Visualdescription</w:t>
      </w:r>
    </w:p>
    <w:p>
      <w:r>
        <w:t>An image depicting a scale balancing two items, such as a fast car and a fuel pump, illustrating the concept of tradeoff.</w:t>
      </w:r>
    </w:p>
    <w:p>
      <w:pPr>
        <w:pStyle w:val="Heading2"/>
      </w:pPr>
      <w:r>
        <w:t>criterion</w:t>
      </w:r>
    </w:p>
    <w:p>
      <w:pPr>
        <w:pStyle w:val="Heading3"/>
      </w:pPr>
      <w:r>
        <w:t>Definition</w:t>
      </w:r>
    </w:p>
    <w:p>
      <w:r>
        <w:t>A standard or principle by which something is judged or decided.</w:t>
      </w:r>
    </w:p>
    <w:p>
      <w:pPr>
        <w:pStyle w:val="Heading3"/>
      </w:pPr>
      <w:r>
        <w:t>Example</w:t>
      </w:r>
    </w:p>
    <w:p>
      <w:r>
        <w:t>Safety is a key criterion when selecting materials for building construction.</w:t>
      </w:r>
    </w:p>
    <w:p>
      <w:pPr>
        <w:pStyle w:val="Heading3"/>
      </w:pPr>
      <w:r>
        <w:t>Visualdescription</w:t>
      </w:r>
    </w:p>
    <w:p>
      <w:r>
        <w:t>An image of a checklist with various criteria items, such as safety, cost, and durability, being evaluated.</w:t>
      </w:r>
    </w:p>
    <w:p>
      <w:pPr>
        <w:pStyle w:val="Heading2"/>
      </w:pPr>
      <w:r>
        <w:t>constraint</w:t>
      </w:r>
    </w:p>
    <w:p>
      <w:pPr>
        <w:pStyle w:val="Heading3"/>
      </w:pPr>
      <w:r>
        <w:t>Definition</w:t>
      </w:r>
    </w:p>
    <w:p>
      <w:r>
        <w:t>A limitation or restriction that affects the design or implementation of a project.</w:t>
      </w:r>
    </w:p>
    <w:p>
      <w:pPr>
        <w:pStyle w:val="Heading3"/>
      </w:pPr>
      <w:r>
        <w:t>Example</w:t>
      </w:r>
    </w:p>
    <w:p>
      <w:r>
        <w:t>Budget constraints can limit the materials that can be used in a project.</w:t>
      </w:r>
    </w:p>
    <w:p>
      <w:pPr>
        <w:pStyle w:val="Heading3"/>
      </w:pPr>
      <w:r>
        <w:t>Visualdescription</w:t>
      </w:r>
    </w:p>
    <w:p>
      <w:r>
        <w:t>An image showing a construction site with a sign indicating a budget limit, representing constraints.</w:t>
      </w:r>
    </w:p>
    <w:p>
      <w:pPr>
        <w:pStyle w:val="Heading2"/>
      </w:pPr>
      <w:r>
        <w:t>priority</w:t>
      </w:r>
    </w:p>
    <w:p>
      <w:pPr>
        <w:pStyle w:val="Heading3"/>
      </w:pPr>
      <w:r>
        <w:t>Definition</w:t>
      </w:r>
    </w:p>
    <w:p>
      <w:r>
        <w:t>The importance given to a particular factor or criterion in decision-making.</w:t>
      </w:r>
    </w:p>
    <w:p>
      <w:pPr>
        <w:pStyle w:val="Heading3"/>
      </w:pPr>
      <w:r>
        <w:t>Example</w:t>
      </w:r>
    </w:p>
    <w:p>
      <w:r>
        <w:t>In a project, safety might be given higher priority than aesthetics.</w:t>
      </w:r>
    </w:p>
    <w:p>
      <w:pPr>
        <w:pStyle w:val="Heading3"/>
      </w:pPr>
      <w:r>
        <w:t>Visualdescription</w:t>
      </w:r>
    </w:p>
    <w:p>
      <w:r>
        <w:t>An image of a pyramid with various factors, where safety is at the top, illustrating the concept of priority.</w:t>
      </w:r>
    </w:p>
    <w:p>
      <w:pPr>
        <w:pStyle w:val="Heading2"/>
      </w:pPr>
      <w:r>
        <w:t>decision matrix</w:t>
      </w:r>
    </w:p>
    <w:p>
      <w:pPr>
        <w:pStyle w:val="Heading3"/>
      </w:pPr>
      <w:r>
        <w:t>Definition</w:t>
      </w:r>
    </w:p>
    <w:p>
      <w:r>
        <w:t>A tool used to evaluate and prioritize a set of options based on multiple criteria.</w:t>
      </w:r>
    </w:p>
    <w:p>
      <w:pPr>
        <w:pStyle w:val="Heading3"/>
      </w:pPr>
      <w:r>
        <w:t>Example</w:t>
      </w:r>
    </w:p>
    <w:p>
      <w:r>
        <w:t>A decision matrix can help choose the best software by rating options based on features, cost, and user reviews.</w:t>
      </w:r>
    </w:p>
    <w:p>
      <w:pPr>
        <w:pStyle w:val="Heading3"/>
      </w:pPr>
      <w:r>
        <w:t>Visualdescription</w:t>
      </w:r>
    </w:p>
    <w:p>
      <w:r>
        <w:t>An image of a grid or table displaying different options and criteria, with scores assigned to each.</w:t>
      </w:r>
    </w:p>
    <w:p>
      <w:pPr>
        <w:pStyle w:val="Heading2"/>
      </w:pPr>
      <w:r>
        <w:t>weighting</w:t>
      </w:r>
    </w:p>
    <w:p>
      <w:pPr>
        <w:pStyle w:val="Heading3"/>
      </w:pPr>
      <w:r>
        <w:t>Definition</w:t>
      </w:r>
    </w:p>
    <w:p>
      <w:r>
        <w:t>The process of assigning different levels of importance to various criteria in a decision-making process.</w:t>
      </w:r>
    </w:p>
    <w:p>
      <w:pPr>
        <w:pStyle w:val="Heading3"/>
      </w:pPr>
      <w:r>
        <w:t>Example</w:t>
      </w:r>
    </w:p>
    <w:p>
      <w:r>
        <w:t>In a decision matrix, cost might be weighted more heavily than aesthetics if budget is a primary concern.</w:t>
      </w:r>
    </w:p>
    <w:p>
      <w:pPr>
        <w:pStyle w:val="Heading3"/>
      </w:pPr>
      <w:r>
        <w:t>Visualdescription</w:t>
      </w:r>
    </w:p>
    <w:p>
      <w:r>
        <w:t>An image showing scales with different weights, representing the concept of weighting criteria.</w:t>
      </w:r>
    </w:p>
    <w:p>
      <w:pPr>
        <w:pStyle w:val="Heading2"/>
      </w:pPr>
      <w:r>
        <w:t>cost</w:t>
      </w:r>
    </w:p>
    <w:p>
      <w:pPr>
        <w:pStyle w:val="Heading3"/>
      </w:pPr>
      <w:r>
        <w:t>Definition</w:t>
      </w:r>
    </w:p>
    <w:p>
      <w:r>
        <w:t>The value of resources required to produce or implement a project or solution.</w:t>
      </w:r>
    </w:p>
    <w:p>
      <w:pPr>
        <w:pStyle w:val="Heading3"/>
      </w:pPr>
      <w:r>
        <w:t>Example</w:t>
      </w:r>
    </w:p>
    <w:p>
      <w:r>
        <w:t>The total cost of a project includes materials, labor, and overhead expenses.</w:t>
      </w:r>
    </w:p>
    <w:p>
      <w:pPr>
        <w:pStyle w:val="Heading3"/>
      </w:pPr>
      <w:r>
        <w:t>Visualdescription</w:t>
      </w:r>
    </w:p>
    <w:p>
      <w:r>
        <w:t>An image of a calculator and receipts, symbolizing the calculation of costs in a project.</w:t>
      </w:r>
    </w:p>
    <w:p>
      <w:pPr>
        <w:pStyle w:val="Heading2"/>
      </w:pPr>
      <w:r>
        <w:t>speed</w:t>
      </w:r>
    </w:p>
    <w:p>
      <w:pPr>
        <w:pStyle w:val="Heading3"/>
      </w:pPr>
      <w:r>
        <w:t>Definition</w:t>
      </w:r>
    </w:p>
    <w:p>
      <w:r>
        <w:t>The rate at which a process or operation is performed.</w:t>
      </w:r>
    </w:p>
    <w:p>
      <w:pPr>
        <w:pStyle w:val="Heading3"/>
      </w:pPr>
      <w:r>
        <w:t>Example</w:t>
      </w:r>
    </w:p>
    <w:p>
      <w:r>
        <w:t>In computer programming, speed is often measured in how quickly an algorithm can process data.</w:t>
      </w:r>
    </w:p>
    <w:p>
      <w:pPr>
        <w:pStyle w:val="Heading3"/>
      </w:pPr>
      <w:r>
        <w:t>Visualdescription</w:t>
      </w:r>
    </w:p>
    <w:p>
      <w:r>
        <w:t>An image of a speedometer or a fast-moving vehicle, representing the concept of speed.</w:t>
      </w:r>
    </w:p>
    <w:p>
      <w:pPr>
        <w:pStyle w:val="Heading2"/>
      </w:pPr>
      <w:r>
        <w:t>robustness</w:t>
      </w:r>
    </w:p>
    <w:p>
      <w:pPr>
        <w:pStyle w:val="Heading3"/>
      </w:pPr>
      <w:r>
        <w:t>Definition</w:t>
      </w:r>
    </w:p>
    <w:p>
      <w:r>
        <w:t>The ability of a system or design to perform reliably under a variety of conditions.</w:t>
      </w:r>
    </w:p>
    <w:p>
      <w:pPr>
        <w:pStyle w:val="Heading3"/>
      </w:pPr>
      <w:r>
        <w:t>Example</w:t>
      </w:r>
    </w:p>
    <w:p>
      <w:r>
        <w:t>A robust software application can handle unexpected user inputs without crashing.</w:t>
      </w:r>
    </w:p>
    <w:p>
      <w:pPr>
        <w:pStyle w:val="Heading3"/>
      </w:pPr>
      <w:r>
        <w:t>Visualdescription</w:t>
      </w:r>
    </w:p>
    <w:p>
      <w:r>
        <w:t>An image of a sturdy bridge or structure, illustrating the concept of robustness in design.</w:t>
      </w:r>
    </w:p>
    <w:p>
      <w:pPr>
        <w:pStyle w:val="Heading2"/>
      </w:pPr>
      <w:r>
        <w:t>optimization</w:t>
      </w:r>
    </w:p>
    <w:p>
      <w:pPr>
        <w:pStyle w:val="Heading3"/>
      </w:pPr>
      <w:r>
        <w:t>Definition</w:t>
      </w:r>
    </w:p>
    <w:p>
      <w:r>
        <w:t>The process of making a system as effective or functional as possible within given constraints.</w:t>
      </w:r>
    </w:p>
    <w:p>
      <w:pPr>
        <w:pStyle w:val="Heading3"/>
      </w:pPr>
      <w:r>
        <w:t>Example</w:t>
      </w:r>
    </w:p>
    <w:p>
      <w:r>
        <w:t>Optimization in manufacturing can reduce waste and improve production efficiency.</w:t>
      </w:r>
    </w:p>
    <w:p>
      <w:pPr>
        <w:pStyle w:val="Heading3"/>
      </w:pPr>
      <w:r>
        <w:t>Visualdescription</w:t>
      </w:r>
    </w:p>
    <w:p>
      <w:r>
        <w:t>An image of gears working together smoothly, symbolizing the efficient operation and optimization of a system.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