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tradeoff</w:t>
      </w:r>
    </w:p>
    <w:p>
      <w:pPr>
        <w:pStyle w:val="Heading3"/>
      </w:pPr>
      <w:r>
        <w:t>Definition</w:t>
      </w:r>
    </w:p>
    <w:p>
      <w:r>
        <w:t>Ein Tradeoff ist eine Entscheidung, bei der man zwischen zwei oder mehreren Optionen abwägen muss, wobei der Gewinn einer Option den Verlust einer anderen bedingt.</w:t>
      </w:r>
    </w:p>
    <w:p>
      <w:pPr>
        <w:pStyle w:val="Heading3"/>
      </w:pPr>
      <w:r>
        <w:t>Example</w:t>
      </w:r>
    </w:p>
    <w:p>
      <w:r>
        <w:t>Bei der Auswahl eines 3D-Druckers könnte man zwischen Kosten und Druckgeschwindigkeit entscheiden, wobei ein günstigerer Drucker möglicherweise langsamer ist.</w:t>
      </w:r>
    </w:p>
    <w:p>
      <w:pPr>
        <w:pStyle w:val="Heading3"/>
      </w:pPr>
      <w:r>
        <w:t>Visual Description</w:t>
      </w:r>
    </w:p>
    <w:p>
      <w:r>
        <w:t>Eine Waage, auf der auf der einen Seite Geld und auf der anderen Seite Zeit dargestellt sind.</w:t>
      </w:r>
    </w:p>
    <w:p>
      <w:pPr>
        <w:pStyle w:val="Heading2"/>
      </w:pPr>
      <w:r>
        <w:t>criterion</w:t>
      </w:r>
    </w:p>
    <w:p>
      <w:pPr>
        <w:pStyle w:val="Heading3"/>
      </w:pPr>
      <w:r>
        <w:t>Definition</w:t>
      </w:r>
    </w:p>
    <w:p>
      <w:r>
        <w:t>Ein Kriterium ist ein Maßstab oder eine Regel, die zur Bewertung oder Auswahl von Optionen verwendet wird.</w:t>
      </w:r>
    </w:p>
    <w:p>
      <w:pPr>
        <w:pStyle w:val="Heading3"/>
      </w:pPr>
      <w:r>
        <w:t>Example</w:t>
      </w:r>
    </w:p>
    <w:p>
      <w:r>
        <w:t>Ein Kriterium zur Auswahl eines Softwareprogramms könnte die Benutzerfreundlichkeit sein.</w:t>
      </w:r>
    </w:p>
    <w:p>
      <w:pPr>
        <w:pStyle w:val="Heading3"/>
      </w:pPr>
      <w:r>
        <w:t>Visual Description</w:t>
      </w:r>
    </w:p>
    <w:p>
      <w:r>
        <w:t>Eine Checkliste mit verschiedenen Kriterien, die abgehakt werden, während man eine Entscheidung trifft.</w:t>
      </w:r>
    </w:p>
    <w:p>
      <w:pPr>
        <w:pStyle w:val="Heading2"/>
      </w:pPr>
      <w:r>
        <w:t>constraint</w:t>
      </w:r>
    </w:p>
    <w:p>
      <w:pPr>
        <w:pStyle w:val="Heading3"/>
      </w:pPr>
      <w:r>
        <w:t>Definition</w:t>
      </w:r>
    </w:p>
    <w:p>
      <w:r>
        <w:t>Eine Einschränkung ist eine Bedingung oder ein Faktor, der die verfügbaren Optionen bei einer Entscheidung limitiert.</w:t>
      </w:r>
    </w:p>
    <w:p>
      <w:pPr>
        <w:pStyle w:val="Heading3"/>
      </w:pPr>
      <w:r>
        <w:t>Example</w:t>
      </w:r>
    </w:p>
    <w:p>
      <w:r>
        <w:t>Ein Zeitrahmen kann eine Einschränkung sein, die den Umfang eines Projekts begrenzt.</w:t>
      </w:r>
    </w:p>
    <w:p>
      <w:pPr>
        <w:pStyle w:val="Heading3"/>
      </w:pPr>
      <w:r>
        <w:t>Visual Description</w:t>
      </w:r>
    </w:p>
    <w:p>
      <w:r>
        <w:t>Ein Gitter oder ein Zaun, der den Raum für Entscheidungen einschränkt.</w:t>
      </w:r>
    </w:p>
    <w:p>
      <w:pPr>
        <w:pStyle w:val="Heading2"/>
      </w:pPr>
      <w:r>
        <w:t>priority</w:t>
      </w:r>
    </w:p>
    <w:p>
      <w:pPr>
        <w:pStyle w:val="Heading3"/>
      </w:pPr>
      <w:r>
        <w:t>Definition</w:t>
      </w:r>
    </w:p>
    <w:p>
      <w:r>
        <w:t>Eine Priorität ist ein Aspekt oder eine Option, die als wichtiger angesehen wird als andere in einem Entscheidungsprozess.</w:t>
      </w:r>
    </w:p>
    <w:p>
      <w:pPr>
        <w:pStyle w:val="Heading3"/>
      </w:pPr>
      <w:r>
        <w:t>Example</w:t>
      </w:r>
    </w:p>
    <w:p>
      <w:r>
        <w:t>Die Sicherheit hat oft eine höhere Priorität als die Kosten bei der Planung eines neuen Gebäudes.</w:t>
      </w:r>
    </w:p>
    <w:p>
      <w:pPr>
        <w:pStyle w:val="Heading3"/>
      </w:pPr>
      <w:r>
        <w:t>Visual Description</w:t>
      </w:r>
    </w:p>
    <w:p>
      <w:r>
        <w:t>Eine Liste von Aufgaben, bei der die wichtigsten Punkte hervorgehoben oder nummeriert sind.</w:t>
      </w:r>
    </w:p>
    <w:p>
      <w:pPr>
        <w:pStyle w:val="Heading2"/>
      </w:pPr>
      <w:r>
        <w:t>decision matrix</w:t>
      </w:r>
    </w:p>
    <w:p>
      <w:pPr>
        <w:pStyle w:val="Heading3"/>
      </w:pPr>
      <w:r>
        <w:t>Definition</w:t>
      </w:r>
    </w:p>
    <w:p>
      <w:r>
        <w:t>Eine Entscheidungsmatrix ist ein Werkzeug, das verwendet wird, um verschiedene Optionen anhand definierter Kriterien zu vergleichen und zu bewerten.</w:t>
      </w:r>
    </w:p>
    <w:p>
      <w:pPr>
        <w:pStyle w:val="Heading3"/>
      </w:pPr>
      <w:r>
        <w:t>Example</w:t>
      </w:r>
    </w:p>
    <w:p>
      <w:r>
        <w:t>Eine Entscheidungsmatrix könnte verwendet werden, um verschiedene Automodelle basierend auf Kosten, Sicherheit und Kraftstoffeffizienz zu vergleichen.</w:t>
      </w:r>
    </w:p>
    <w:p>
      <w:pPr>
        <w:pStyle w:val="Heading3"/>
      </w:pPr>
      <w:r>
        <w:t>Visual Description</w:t>
      </w:r>
    </w:p>
    <w:p>
      <w:r>
        <w:t>Eine Tabelle, die Kriterien in den Spalten und Optionen in den Zeilen anzeigt, mit Bewertungen in den Zellen.</w:t>
      </w:r>
    </w:p>
    <w:p>
      <w:pPr>
        <w:pStyle w:val="Heading2"/>
      </w:pPr>
      <w:r>
        <w:t>weighting</w:t>
      </w:r>
    </w:p>
    <w:p>
      <w:pPr>
        <w:pStyle w:val="Heading3"/>
      </w:pPr>
      <w:r>
        <w:t>Definition</w:t>
      </w:r>
    </w:p>
    <w:p>
      <w:r>
        <w:t>Weighting ist der Prozess, bei dem bestimmten Kriterien in einer Entscheidungsfindung mehr Bedeutung beigemessen wird als anderen.</w:t>
      </w:r>
    </w:p>
    <w:p>
      <w:pPr>
        <w:pStyle w:val="Heading3"/>
      </w:pPr>
      <w:r>
        <w:t>Example</w:t>
      </w:r>
    </w:p>
    <w:p>
      <w:r>
        <w:t>In einer Entscheidungsmatrix könnte die Sicherheit mit dem Faktor 3 gewichtet werden, während die Kosten nur den Faktor 1 haben.</w:t>
      </w:r>
    </w:p>
    <w:p>
      <w:pPr>
        <w:pStyle w:val="Heading3"/>
      </w:pPr>
      <w:r>
        <w:t>Visual Description</w:t>
      </w:r>
    </w:p>
    <w:p>
      <w:r>
        <w:t>Ein Diagramm, das verschiedene Kriterien zeigt, wobei einige größer oder fetter dargestellt sind, um ihre höhere Gewichtung zu zeigen.</w:t>
      </w:r>
    </w:p>
    <w:p>
      <w:pPr>
        <w:pStyle w:val="Heading2"/>
      </w:pPr>
      <w:r>
        <w:t>cost</w:t>
      </w:r>
    </w:p>
    <w:p>
      <w:pPr>
        <w:pStyle w:val="Heading3"/>
      </w:pPr>
      <w:r>
        <w:t>Definition</w:t>
      </w:r>
    </w:p>
    <w:p>
      <w:r>
        <w:t>Kosten beziehen sich auf die finanziellen Ressourcen, die benötigt werden, um ein Produkt herzustellen oder einen Dienst zu erbringen.</w:t>
      </w:r>
    </w:p>
    <w:p>
      <w:pPr>
        <w:pStyle w:val="Heading3"/>
      </w:pPr>
      <w:r>
        <w:t>Example</w:t>
      </w:r>
    </w:p>
    <w:p>
      <w:r>
        <w:t>Die Kosten für den Bau eines neuen Labors können Material-, Arbeits- und Genehmigungskosten umfassen.</w:t>
      </w:r>
    </w:p>
    <w:p>
      <w:pPr>
        <w:pStyle w:val="Heading3"/>
      </w:pPr>
      <w:r>
        <w:t>Visual Description</w:t>
      </w:r>
    </w:p>
    <w:p>
      <w:r>
        <w:t>Ein Geldschein oder eine Münze, die die Ausgaben symbolisiert.</w:t>
      </w:r>
    </w:p>
    <w:p>
      <w:pPr>
        <w:pStyle w:val="Heading2"/>
      </w:pPr>
      <w:r>
        <w:t>speed</w:t>
      </w:r>
    </w:p>
    <w:p>
      <w:pPr>
        <w:pStyle w:val="Heading3"/>
      </w:pPr>
      <w:r>
        <w:t>Definition</w:t>
      </w:r>
    </w:p>
    <w:p>
      <w:r>
        <w:t>Geschwindigkeit ist ein Maß für die Zeit, die benötigt wird, um eine Aufgabe oder einen Prozess abzuschließen.</w:t>
      </w:r>
    </w:p>
    <w:p>
      <w:pPr>
        <w:pStyle w:val="Heading3"/>
      </w:pPr>
      <w:r>
        <w:t>Example</w:t>
      </w:r>
    </w:p>
    <w:p>
      <w:r>
        <w:t>Die Geschwindigkeit eines Computers kann die Zeit beeinflussen, die für die Verarbeitung von Daten benötigt wird.</w:t>
      </w:r>
    </w:p>
    <w:p>
      <w:pPr>
        <w:pStyle w:val="Heading3"/>
      </w:pPr>
      <w:r>
        <w:t>Visual Description</w:t>
      </w:r>
    </w:p>
    <w:p>
      <w:r>
        <w:t>Eine Uhr oder ein Tachometer, das hohe Geschwindigkeiten anzeigt.</w:t>
      </w:r>
    </w:p>
    <w:p>
      <w:pPr>
        <w:pStyle w:val="Heading2"/>
      </w:pPr>
      <w:r>
        <w:t>robustness</w:t>
      </w:r>
    </w:p>
    <w:p>
      <w:pPr>
        <w:pStyle w:val="Heading3"/>
      </w:pPr>
      <w:r>
        <w:t>Definition</w:t>
      </w:r>
    </w:p>
    <w:p>
      <w:r>
        <w:t>Robustheit beschreibt die Fähigkeit eines Systems oder Produkts, unter verschiedenen Bedingungen zuverlässig zu funktionieren.</w:t>
      </w:r>
    </w:p>
    <w:p>
      <w:pPr>
        <w:pStyle w:val="Heading3"/>
      </w:pPr>
      <w:r>
        <w:t>Example</w:t>
      </w:r>
    </w:p>
    <w:p>
      <w:r>
        <w:t>Ein robustes Smartphone sollte auch bei Stößen oder Wasserkontakt weiterhin funktionsfähig bleiben.</w:t>
      </w:r>
    </w:p>
    <w:p>
      <w:pPr>
        <w:pStyle w:val="Heading3"/>
      </w:pPr>
      <w:r>
        <w:t>Visual Description</w:t>
      </w:r>
    </w:p>
    <w:p>
      <w:r>
        <w:t>Ein widerstandsfähiges Objekt, das verschiedenen Belastungen standhält, wie z.B. ein schwerer Rucksack im Freien.</w:t>
      </w:r>
    </w:p>
    <w:p>
      <w:pPr>
        <w:pStyle w:val="Heading2"/>
      </w:pPr>
      <w:r>
        <w:t>optimization</w:t>
      </w:r>
    </w:p>
    <w:p>
      <w:pPr>
        <w:pStyle w:val="Heading3"/>
      </w:pPr>
      <w:r>
        <w:t>Definition</w:t>
      </w:r>
    </w:p>
    <w:p>
      <w:r>
        <w:t>Optimierung ist der Prozess, bei dem eine Lösung so verbessert wird, dass sie die besten Ergebnisse unter gegebenen Bedingungen liefert.</w:t>
      </w:r>
    </w:p>
    <w:p>
      <w:pPr>
        <w:pStyle w:val="Heading3"/>
      </w:pPr>
      <w:r>
        <w:t>Example</w:t>
      </w:r>
    </w:p>
    <w:p>
      <w:r>
        <w:t>Die Optimierung eines Algorithmus kann dazu führen, dass die Rechenzeit erheblich verkürzt wird.</w:t>
      </w:r>
    </w:p>
    <w:p>
      <w:pPr>
        <w:pStyle w:val="Heading3"/>
      </w:pPr>
      <w:r>
        <w:t>Visual Description</w:t>
      </w:r>
    </w:p>
    <w:p>
      <w:r>
        <w:t>Ein Diagramm, das einen Prozess zeigt, der durch Anpassungen immer effizienter wird, mit einem Pfeil, der nach oben zeigt.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