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Module</w:t>
      </w:r>
    </w:p>
    <w:p>
      <w:r>
        <w:t>Engineering Optimization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Vorwissenstest zur Optimierung von Scans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Was versteht man unter einem messbaren Ziel in einem Optimierungsprozess?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Ein Ziel, das nicht quantifiziert werden kann</w:t>
      </w:r>
    </w:p>
    <w:p>
      <w:pPr>
        <w:pStyle w:val="ListBullet"/>
      </w:pPr>
      <w:r>
        <w:t>b) Ein Ziel, das in numerischen Werten ausgedrückt werden kann</w:t>
      </w:r>
    </w:p>
    <w:p>
      <w:pPr>
        <w:pStyle w:val="ListBullet"/>
      </w:pPr>
      <w:r>
        <w:t>c) Ein Ziel, das auf subjektiven Meinungen basiert</w:t>
      </w:r>
    </w:p>
    <w:p>
      <w:pPr>
        <w:pStyle w:val="ListBullet"/>
      </w:pPr>
      <w:r>
        <w:t>d) Ein Ziel, das keine Einschränkungen hat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4"/>
      </w:pPr>
      <w:r>
        <w:t>Question</w:t>
      </w:r>
    </w:p>
    <w:p>
      <w:r>
        <w:t>Nennen Sie zwei mögliche Einschränkungen, die bei der Optimierung eines Scans berücksichtigt werden sollten.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Correctanswer</w:t>
      </w:r>
    </w:p>
    <w:p>
      <w:r>
        <w:t>Beispielsweise: Zeitbeschränkungen, Kosten, technische Limitierungen.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Experimentelles Design zur Scanoptimierung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Entwerfen Sie ein einfaches Experiment, bei dem ein Parameter (z.B. Beleuchtung) variiert wird. Beschreiben Sie die Methode und die erwarteten Ergebnisse.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Correctanswer</w:t>
      </w:r>
    </w:p>
    <w:p>
      <w:r>
        <w:t>Das Experiment könnte eine Änderung der Beleuchtung während des Scannens eines Objekts beinhalten, um zu sehen, wie sich die Scanqualität verändert.</w:t>
      </w:r>
    </w:p>
    <w:p>
      <w:r>
        <w:t>Session: 2</w:t>
      </w:r>
    </w:p>
    <w:p>
      <w:pPr>
        <w:pStyle w:val="Heading3"/>
      </w:pPr>
      <w:r>
        <w:t>Title</w:t>
      </w:r>
    </w:p>
    <w:p>
      <w:r>
        <w:t>Datenanalyse und Trendidentifikation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Analysieren Sie die bereitgestellten Daten und identifizieren Sie mindestens zwei Trends oder Wechselwirkungen zwischen den Variablen.</w:t>
      </w:r>
    </w:p>
    <w:p>
      <w:pPr>
        <w:pStyle w:val="Heading5"/>
      </w:pPr>
      <w:r>
        <w:t>Type</w:t>
      </w:r>
    </w:p>
    <w:p>
      <w:r>
        <w:t>Data Interpretation</w:t>
      </w:r>
    </w:p>
    <w:p>
      <w:pPr>
        <w:pStyle w:val="Heading5"/>
      </w:pPr>
      <w:r>
        <w:t>Correctanswer</w:t>
      </w:r>
    </w:p>
    <w:p>
      <w:r>
        <w:t>Ein Trend könnte sein, dass eine höhere Beleuchtung die Genauigkeit der Scans verbessert. Eine Wechselwirkung könnte auftreten, wenn die Scanzeit und die Beleuchtung in einem bestimmten Verhältnis zueinander stehen.</w:t>
      </w:r>
    </w:p>
    <w:p>
      <w:r>
        <w:t>Session: 3</w:t>
      </w:r>
    </w:p>
    <w:p>
      <w:pPr>
        <w:pStyle w:val="Heading3"/>
      </w:pPr>
      <w:r>
        <w:t>Title</w:t>
      </w:r>
    </w:p>
    <w:p>
      <w:r>
        <w:t>Evaluierung von Konfigurationen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Wählen Sie eine der getesteten Konfigurationen aus und erläutern Sie, warum diese Konfiguration verbessert wurde. Validieren Sie Ihre Auswahl mit Daten.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Correctanswer</w:t>
      </w:r>
    </w:p>
    <w:p>
      <w:r>
        <w:t>Die gewählte Konfiguration könnte eine Kombination aus optimaler Beleuchtung und Scanzeit sein, die durch die Datenanalyse unterstützt wird.</w:t>
      </w:r>
    </w:p>
    <w:p>
      <w:r>
        <w:t>Session: 4</w:t>
      </w:r>
    </w:p>
    <w:p>
      <w:pPr>
        <w:pStyle w:val="Heading3"/>
      </w:pPr>
      <w:r>
        <w:t>Title</w:t>
      </w:r>
    </w:p>
    <w:p>
      <w:r>
        <w:t>Dokumentation der Konfiguration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Erklären Sie, warum die ausgewählte Konfiguration als bedingt und nicht als universell optimal betrachtet werden sollte.</w:t>
      </w:r>
    </w:p>
    <w:p>
      <w:pPr>
        <w:pStyle w:val="Heading5"/>
      </w:pPr>
      <w:r>
        <w:t>Type</w:t>
      </w:r>
    </w:p>
    <w:p>
      <w:r>
        <w:t>Open-Ended</w:t>
      </w:r>
    </w:p>
    <w:p>
      <w:pPr>
        <w:pStyle w:val="Heading5"/>
      </w:pPr>
      <w:r>
        <w:t>Correctanswer</w:t>
      </w:r>
    </w:p>
    <w:p>
      <w:r>
        <w:t>Die Konfiguration ist abhängig von spezifischen Bedingungen, wie z.B. dem zu scannenden Objekt oder der Umgebung, und könnte in anderen Szenarien weniger effektiv sein.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Abschlussprüfung zur Optimierung von Scans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Definieren Sie ein messbares Ziel und die damit verbundenen Einschränkungen für einen Scanprozess. Geben Sie auch an, wie Sie die Zielerreichung messen würden.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Correctanswer</w:t>
      </w:r>
    </w:p>
    <w:p>
      <w:r>
        <w:t>Das Ziel könnte sein, die Scanqualität zu maximieren, mit Einschränkungen hinsichtlich Zeit und Kosten. Die Zielerreichung könnte durch die Analyse der Punktwolke bewertet werden.</w:t>
      </w:r>
    </w:p>
    <w:p>
      <w:pPr>
        <w:pStyle w:val="Heading4"/>
      </w:pPr>
      <w:r>
        <w:t>Question</w:t>
      </w:r>
    </w:p>
    <w:p>
      <w:r>
        <w:t>Entwickeln Sie ein vollständiges Experiment, um die Auswirkungen von zwei verschiedenen Capture-Parametern zu untersuchen.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Correctanswer</w:t>
      </w:r>
    </w:p>
    <w:p>
      <w:r>
        <w:t>Das Experiment könnte die Variation von Beleuchtung und Scanwinkel umfassen, wobei die Ergebnisse zur Qualitätsbewertung dokumentiert werden.</w:t>
      </w:r>
    </w:p>
    <w:p>
      <w:pPr>
        <w:pStyle w:val="Heading4"/>
      </w:pPr>
      <w:r>
        <w:t>Question</w:t>
      </w:r>
    </w:p>
    <w:p>
      <w:r>
        <w:t>Analysieren Sie die Ergebnisse Ihres Experiments und diskutieren Sie die identifizierten Trends und Wechselwirkungen.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Correctanswer</w:t>
      </w:r>
    </w:p>
    <w:p>
      <w:r>
        <w:t>Die Analyse sollte spezifische Trends aufzeigen, z.B. dass eine bestimmte Beleuchtung in Verbindung mit einem spezifischen Winkel die Genauigkeit verbessert.</w:t>
      </w:r>
    </w:p>
    <w:p>
      <w:pPr>
        <w:pStyle w:val="Heading4"/>
      </w:pPr>
      <w:r>
        <w:t>Question</w:t>
      </w:r>
    </w:p>
    <w:p>
      <w:r>
        <w:t>Wählen Sie eine Konfiguration aus und begründen Sie Ihre Wahl. Warum ist diese Konfiguration nicht universell optimal?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Correctanswer</w:t>
      </w:r>
    </w:p>
    <w:p>
      <w:r>
        <w:t>Die gewählte Konfiguration könnte die bestmögliche unter den gegebenen Bedingungen sein, ist jedoch nicht für alle Szenarien geeignet.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Zieldefinition und Einschränkungen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Klare und präzise Definition des Ziels mit detaillierten Einschränkungen.</w:t>
      </w:r>
    </w:p>
    <w:p>
      <w:pPr>
        <w:pStyle w:val="Heading5"/>
      </w:pPr>
      <w:r>
        <w:t>Gut</w:t>
      </w:r>
    </w:p>
    <w:p>
      <w:r>
        <w:t>Ziel und Einschränkungen sind definiert, jedoch etwas unklar.</w:t>
      </w:r>
    </w:p>
    <w:p>
      <w:pPr>
        <w:pStyle w:val="Heading5"/>
      </w:pPr>
      <w:r>
        <w:t>Befriedigend</w:t>
      </w:r>
    </w:p>
    <w:p>
      <w:r>
        <w:t>Ziel oder Einschränkungen sind unvollständig oder ungenau.</w:t>
      </w:r>
    </w:p>
    <w:p>
      <w:pPr>
        <w:pStyle w:val="Heading5"/>
      </w:pPr>
      <w:r>
        <w:t>Unzureichend</w:t>
      </w:r>
    </w:p>
    <w:p>
      <w:r>
        <w:t>Ziel und Einschränkungen fehlen oder sind nicht nachvollziehbar.</w:t>
      </w:r>
    </w:p>
    <w:p>
      <w:pPr>
        <w:pStyle w:val="Heading4"/>
      </w:pPr>
      <w:r>
        <w:t>Criterion</w:t>
      </w:r>
    </w:p>
    <w:p>
      <w:r>
        <w:t>Experimentelles Design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Innovatives und durchdachtes Experiment mit klaren Variablen.</w:t>
      </w:r>
    </w:p>
    <w:p>
      <w:pPr>
        <w:pStyle w:val="Heading5"/>
      </w:pPr>
      <w:r>
        <w:t>Gut</w:t>
      </w:r>
    </w:p>
    <w:p>
      <w:r>
        <w:t>Gutes Experiment, jedoch mit kleineren Mängeln.</w:t>
      </w:r>
    </w:p>
    <w:p>
      <w:pPr>
        <w:pStyle w:val="Heading5"/>
      </w:pPr>
      <w:r>
        <w:t>Befriedigend</w:t>
      </w:r>
    </w:p>
    <w:p>
      <w:r>
        <w:t>Experiment ist unvollständig oder nicht gut strukturiert.</w:t>
      </w:r>
    </w:p>
    <w:p>
      <w:pPr>
        <w:pStyle w:val="Heading5"/>
      </w:pPr>
      <w:r>
        <w:t>Unzureichend</w:t>
      </w:r>
    </w:p>
    <w:p>
      <w:r>
        <w:t>Experiment fehlt oder ist unverständlich.</w:t>
      </w:r>
    </w:p>
    <w:p>
      <w:pPr>
        <w:pStyle w:val="Heading4"/>
      </w:pPr>
      <w:r>
        <w:t>Criterion</w:t>
      </w:r>
    </w:p>
    <w:p>
      <w:r>
        <w:t>Datenanalyse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Umfassende Analyse mit klaren Trends und Wechselwirkungen.</w:t>
      </w:r>
    </w:p>
    <w:p>
      <w:pPr>
        <w:pStyle w:val="Heading5"/>
      </w:pPr>
      <w:r>
        <w:t>Gut</w:t>
      </w:r>
    </w:p>
    <w:p>
      <w:r>
        <w:t>Gute Analyse, jedoch mit einigen Unschärfen.</w:t>
      </w:r>
    </w:p>
    <w:p>
      <w:pPr>
        <w:pStyle w:val="Heading5"/>
      </w:pPr>
      <w:r>
        <w:t>Befriedigend</w:t>
      </w:r>
    </w:p>
    <w:p>
      <w:r>
        <w:t>Einfache Analyse ohne klare Trends.</w:t>
      </w:r>
    </w:p>
    <w:p>
      <w:pPr>
        <w:pStyle w:val="Heading5"/>
      </w:pPr>
      <w:r>
        <w:t>Unzureichend</w:t>
      </w:r>
    </w:p>
    <w:p>
      <w:r>
        <w:t>Keine Analyse oder unverständliche Ergebnisse.</w:t>
      </w:r>
    </w:p>
    <w:p>
      <w:pPr>
        <w:pStyle w:val="Heading4"/>
      </w:pPr>
      <w:r>
        <w:t>Criterion</w:t>
      </w:r>
    </w:p>
    <w:p>
      <w:r>
        <w:t>Begründung der Konfiguration</w:t>
      </w:r>
    </w:p>
    <w:p>
      <w:pPr>
        <w:pStyle w:val="Heading4"/>
      </w:pPr>
      <w:r>
        <w:t>Levels</w:t>
      </w:r>
    </w:p>
    <w:p>
      <w:pPr>
        <w:pStyle w:val="Heading5"/>
      </w:pPr>
      <w:r>
        <w:t>Exzellent</w:t>
      </w:r>
    </w:p>
    <w:p>
      <w:r>
        <w:t>Überzeugende und fundierte Argumentation für die gewählte Konfiguration.</w:t>
      </w:r>
    </w:p>
    <w:p>
      <w:pPr>
        <w:pStyle w:val="Heading5"/>
      </w:pPr>
      <w:r>
        <w:t>Gut</w:t>
      </w:r>
    </w:p>
    <w:p>
      <w:r>
        <w:t>Gute Argumentation, jedoch mit kleineren Schwächen.</w:t>
      </w:r>
    </w:p>
    <w:p>
      <w:pPr>
        <w:pStyle w:val="Heading5"/>
      </w:pPr>
      <w:r>
        <w:t>Befriedigend</w:t>
      </w:r>
    </w:p>
    <w:p>
      <w:r>
        <w:t>Argumentation ist unvollständig oder nicht überzeugend.</w:t>
      </w:r>
    </w:p>
    <w:p>
      <w:pPr>
        <w:pStyle w:val="Heading5"/>
      </w:pPr>
      <w:r>
        <w:t>Unzureichend</w:t>
      </w:r>
    </w:p>
    <w:p>
      <w:r>
        <w:t>Keine Argumentation oder nicht nachvollziehbar.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