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Optimization</w:t>
      </w:r>
    </w:p>
    <w:p>
      <w:r>
        <w:rPr>
          <w:color w:val="606060"/>
          <w:sz w:val="22"/>
        </w:rPr>
        <w:t>module_23 | Grade 8-12 | 6 days</w:t>
      </w:r>
    </w:p>
    <w:p/>
    <w:p>
      <w:pPr>
        <w:pStyle w:val="Heading1"/>
      </w:pPr>
      <w:r>
        <w:t>Id</w:t>
      </w:r>
    </w:p>
    <w:p>
      <w:r>
        <w:t>module_23</w:t>
      </w:r>
    </w:p>
    <w:p>
      <w:pPr>
        <w:pStyle w:val="Heading1"/>
      </w:pPr>
      <w:r>
        <w:t>Unit</w:t>
      </w:r>
    </w:p>
    <w:p>
      <w:r>
        <w:t>Engineering</w:t>
      </w:r>
    </w:p>
    <w:p>
      <w:pPr>
        <w:pStyle w:val="Heading1"/>
      </w:pPr>
      <w:r>
        <w:t>Driving Question</w:t>
      </w:r>
    </w:p>
    <w:p>
      <w:r>
        <w:t>Wie können wiederholte Tests und Beweise einen Scan-Workflow verbessern, ohne anzunehmen, dass eine Einstellung für jedes Objekt am besten ist?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6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Leistungsmaß definieren</w:t>
      </w:r>
    </w:p>
    <w:p>
      <w:pPr>
        <w:pStyle w:val="ListBullet"/>
      </w:pPr>
      <w:r>
        <w:t>Kontrollierbare Variablen auswählen</w:t>
      </w:r>
    </w:p>
    <w:p>
      <w:pPr>
        <w:pStyle w:val="ListBullet"/>
      </w:pPr>
      <w:r>
        <w:t>Kontrollierte Versuche planen</w:t>
      </w:r>
    </w:p>
    <w:p>
      <w:pPr>
        <w:pStyle w:val="ListBullet"/>
      </w:pPr>
      <w:r>
        <w:t>Ergebnisse sammeln</w:t>
      </w:r>
    </w:p>
    <w:p>
      <w:pPr>
        <w:pStyle w:val="ListBullet"/>
      </w:pPr>
      <w:r>
        <w:t>Antwort analysieren</w:t>
      </w:r>
    </w:p>
    <w:p>
      <w:pPr>
        <w:pStyle w:val="ListBullet"/>
      </w:pPr>
      <w:r>
        <w:t>Iterieren und validieren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lo_23_01</w:t>
      </w:r>
    </w:p>
    <w:p>
      <w:pPr>
        <w:pStyle w:val="Heading3"/>
      </w:pPr>
      <w:r>
        <w:t>Objective</w:t>
      </w:r>
    </w:p>
    <w:p>
      <w:r>
        <w:t>Definiere ein messbares Ziel und Einschränkungen für die Scan-Optimierung.</w:t>
      </w:r>
    </w:p>
    <w:p>
      <w:pPr>
        <w:pStyle w:val="Heading3"/>
      </w:pPr>
      <w:r>
        <w:t>Level</w:t>
      </w:r>
    </w:p>
    <w:p>
      <w:r>
        <w:t>apply</w:t>
      </w:r>
    </w:p>
    <w:p>
      <w:pPr>
        <w:pStyle w:val="Heading2"/>
      </w:pPr>
      <w:r>
        <w:t>lo_23_02</w:t>
      </w:r>
    </w:p>
    <w:p>
      <w:pPr>
        <w:pStyle w:val="Heading3"/>
      </w:pPr>
      <w:r>
        <w:t>Objective</w:t>
      </w:r>
    </w:p>
    <w:p>
      <w:r>
        <w:t>Entwerfe kontrollierte Experimente, die eine oder mehrere Erfassungsparameter variieren.</w:t>
      </w:r>
    </w:p>
    <w:p>
      <w:pPr>
        <w:pStyle w:val="Heading3"/>
      </w:pPr>
      <w:r>
        <w:t>Level</w:t>
      </w:r>
    </w:p>
    <w:p>
      <w:r>
        <w:t>create</w:t>
      </w:r>
    </w:p>
    <w:p>
      <w:pPr>
        <w:pStyle w:val="Heading2"/>
      </w:pPr>
      <w:r>
        <w:t>lo_23_03</w:t>
      </w:r>
    </w:p>
    <w:p>
      <w:pPr>
        <w:pStyle w:val="Heading3"/>
      </w:pPr>
      <w:r>
        <w:t>Objective</w:t>
      </w:r>
    </w:p>
    <w:p>
      <w:r>
        <w:t>Analysiere Daten, um Trends und Wechselwirkungen zu identifizieren.</w:t>
      </w:r>
    </w:p>
    <w:p>
      <w:pPr>
        <w:pStyle w:val="Heading3"/>
      </w:pPr>
      <w:r>
        <w:t>Level</w:t>
      </w:r>
    </w:p>
    <w:p>
      <w:r>
        <w:t>analyze</w:t>
      </w:r>
    </w:p>
    <w:p>
      <w:pPr>
        <w:pStyle w:val="Heading2"/>
      </w:pPr>
      <w:r>
        <w:t>lo_23_04</w:t>
      </w:r>
    </w:p>
    <w:p>
      <w:pPr>
        <w:pStyle w:val="Heading3"/>
      </w:pPr>
      <w:r>
        <w:t>Objective</w:t>
      </w:r>
    </w:p>
    <w:p>
      <w:r>
        <w:t>Wähle und validiere eine verbesserte Konfiguration.</w:t>
      </w:r>
    </w:p>
    <w:p>
      <w:pPr>
        <w:pStyle w:val="Heading3"/>
      </w:pPr>
      <w:r>
        <w:t>Level</w:t>
      </w:r>
    </w:p>
    <w:p>
      <w:r>
        <w:t>evaluate</w:t>
      </w:r>
    </w:p>
    <w:p>
      <w:pPr>
        <w:pStyle w:val="Heading2"/>
      </w:pPr>
      <w:r>
        <w:t>lo_23_05</w:t>
      </w:r>
    </w:p>
    <w:p>
      <w:pPr>
        <w:pStyle w:val="Heading3"/>
      </w:pPr>
      <w:r>
        <w:t>Objective</w:t>
      </w:r>
    </w:p>
    <w:p>
      <w:r>
        <w:t>Dokumentiere, warum die ausgewählte Konfiguration bedingt und nicht universell optimal ist.</w:t>
      </w:r>
    </w:p>
    <w:p>
      <w:pPr>
        <w:pStyle w:val="Heading3"/>
      </w:pPr>
      <w:r>
        <w:t>Level</w:t>
      </w:r>
    </w:p>
    <w:p>
      <w:r>
        <w:t>create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Zweck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Zentrale Frage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Umfang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