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Optimization</w:t>
      </w:r>
    </w:p>
    <w:p>
      <w:r>
        <w:rPr>
          <w:color w:val="606060"/>
          <w:sz w:val="22"/>
        </w:rPr>
        <w:t>module_23 | Grade 8-12 | 6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Optimierung</w:t>
      </w:r>
    </w:p>
    <w:p>
      <w:pPr>
        <w:pStyle w:val="Heading3"/>
      </w:pPr>
      <w:r>
        <w:t>Definition</w:t>
      </w:r>
    </w:p>
    <w:p>
      <w:r>
        <w:t>Der Prozess, um die besten Ergebnisse aus einem gegebenen Satz von Bedingungen zu erzielen.</w:t>
      </w:r>
    </w:p>
    <w:p>
      <w:pPr>
        <w:pStyle w:val="Heading3"/>
      </w:pPr>
      <w:r>
        <w:t>Example</w:t>
      </w:r>
    </w:p>
    <w:p>
      <w:r>
        <w:t>Die Optimierung eines Algorithmus zur Minimierung der Laufzeit bei der Verarbeitung von Daten.</w:t>
      </w:r>
    </w:p>
    <w:p>
      <w:pPr>
        <w:pStyle w:val="Heading3"/>
      </w:pPr>
      <w:r>
        <w:t>Visual Description</w:t>
      </w:r>
    </w:p>
    <w:p>
      <w:r>
        <w:t>Ein Diagramm, das den Verlauf einer Funktion zeigt, wobei der Punkt des Maximums oder Minimums hervorgehoben ist.</w:t>
      </w:r>
    </w:p>
    <w:p>
      <w:pPr>
        <w:pStyle w:val="Heading2"/>
      </w:pPr>
      <w:r>
        <w:t>Objektive Funktion</w:t>
      </w:r>
    </w:p>
    <w:p>
      <w:pPr>
        <w:pStyle w:val="Heading3"/>
      </w:pPr>
      <w:r>
        <w:t>Definition</w:t>
      </w:r>
    </w:p>
    <w:p>
      <w:r>
        <w:t>Eine mathematische Funktion, die optimiert werden soll, um das beste Ergebnis in einem gegebenen Problem zu finden.</w:t>
      </w:r>
    </w:p>
    <w:p>
      <w:pPr>
        <w:pStyle w:val="Heading3"/>
      </w:pPr>
      <w:r>
        <w:t>Example</w:t>
      </w:r>
    </w:p>
    <w:p>
      <w:r>
        <w:t>In der Betriebswirtschaft könnte die objektive Funktion der Gewinn eines Unternehmens sein, der maximiert werden soll.</w:t>
      </w:r>
    </w:p>
    <w:p>
      <w:pPr>
        <w:pStyle w:val="Heading3"/>
      </w:pPr>
      <w:r>
        <w:t>Visual Description</w:t>
      </w:r>
    </w:p>
    <w:p>
      <w:r>
        <w:t>Eine graphische Darstellung einer Funktion mit einem klaren Maximum oder Minimum.</w:t>
      </w:r>
    </w:p>
    <w:p>
      <w:pPr>
        <w:pStyle w:val="Heading2"/>
      </w:pPr>
      <w:r>
        <w:t>Kontrollierte Variable</w:t>
      </w:r>
    </w:p>
    <w:p>
      <w:pPr>
        <w:pStyle w:val="Heading3"/>
      </w:pPr>
      <w:r>
        <w:t>Definition</w:t>
      </w:r>
    </w:p>
    <w:p>
      <w:r>
        <w:t>Eine Variable, die in einem Experiment konstant gehalten wird, um den Einfluss anderer Variablen zu isolieren.</w:t>
      </w:r>
    </w:p>
    <w:p>
      <w:pPr>
        <w:pStyle w:val="Heading3"/>
      </w:pPr>
      <w:r>
        <w:t>Example</w:t>
      </w:r>
    </w:p>
    <w:p>
      <w:r>
        <w:t>Bei der Untersuchung des Wachstums von Pflanzen könnte die Lichtintensität als kontrollierte Variable festgelegt werden.</w:t>
      </w:r>
    </w:p>
    <w:p>
      <w:pPr>
        <w:pStyle w:val="Heading3"/>
      </w:pPr>
      <w:r>
        <w:t>Visual Description</w:t>
      </w:r>
    </w:p>
    <w:p>
      <w:r>
        <w:t>Ein Experiment mit verschiedenen Pflanzen, wobei die Lichtquelle gleich bleibt.</w:t>
      </w:r>
    </w:p>
    <w:p>
      <w:pPr>
        <w:pStyle w:val="Heading2"/>
      </w:pPr>
      <w:r>
        <w:t>Reaktionsvariable</w:t>
      </w:r>
    </w:p>
    <w:p>
      <w:pPr>
        <w:pStyle w:val="Heading3"/>
      </w:pPr>
      <w:r>
        <w:t>Definition</w:t>
      </w:r>
    </w:p>
    <w:p>
      <w:r>
        <w:t>Die Variable, die in einem Experiment gemessen wird, um den Effekt der manipulierbaren Variablen zu bestimmen.</w:t>
      </w:r>
    </w:p>
    <w:p>
      <w:pPr>
        <w:pStyle w:val="Heading3"/>
      </w:pPr>
      <w:r>
        <w:t>Example</w:t>
      </w:r>
    </w:p>
    <w:p>
      <w:r>
        <w:t>Die Höhe einer Pflanze als Reaktionsvariable in einem Experiment zur Untersuchung des Einflusses von Dünger.</w:t>
      </w:r>
    </w:p>
    <w:p>
      <w:pPr>
        <w:pStyle w:val="Heading3"/>
      </w:pPr>
      <w:r>
        <w:t>Visual Description</w:t>
      </w:r>
    </w:p>
    <w:p>
      <w:r>
        <w:t>Ein Diagramm, das die Höhe von Pflanzen in Abhängigkeit von der verwendeten Düngermenge zeigt.</w:t>
      </w:r>
    </w:p>
    <w:p>
      <w:pPr>
        <w:pStyle w:val="Heading2"/>
      </w:pPr>
      <w:r>
        <w:t>Einschränkung</w:t>
      </w:r>
    </w:p>
    <w:p>
      <w:pPr>
        <w:pStyle w:val="Heading3"/>
      </w:pPr>
      <w:r>
        <w:t>Definition</w:t>
      </w:r>
    </w:p>
    <w:p>
      <w:r>
        <w:t>Eine Bedingung oder ein Limit, das bei der Lösung eines Problems beachtet werden muss.</w:t>
      </w:r>
    </w:p>
    <w:p>
      <w:pPr>
        <w:pStyle w:val="Heading3"/>
      </w:pPr>
      <w:r>
        <w:t>Example</w:t>
      </w:r>
    </w:p>
    <w:p>
      <w:r>
        <w:t>Das Budget als Einschränkung bei der Planung eines Projekts.</w:t>
      </w:r>
    </w:p>
    <w:p>
      <w:pPr>
        <w:pStyle w:val="Heading3"/>
      </w:pPr>
      <w:r>
        <w:t>Visual Description</w:t>
      </w:r>
    </w:p>
    <w:p>
      <w:r>
        <w:t>Eine grafische Darstellung, die den Bereich zeigt, in dem Lösungen aufgrund von Einschränkungen zulässig sind.</w:t>
      </w:r>
    </w:p>
    <w:p>
      <w:pPr>
        <w:pStyle w:val="Heading2"/>
      </w:pPr>
      <w:r>
        <w:t>Iteration</w:t>
      </w:r>
    </w:p>
    <w:p>
      <w:pPr>
        <w:pStyle w:val="Heading3"/>
      </w:pPr>
      <w:r>
        <w:t>Definition</w:t>
      </w:r>
    </w:p>
    <w:p>
      <w:r>
        <w:t>Der Prozess, bei dem eine bestimmte Methode oder ein Verfahren wiederholt wird, um eine Lösung zu verfeinern.</w:t>
      </w:r>
    </w:p>
    <w:p>
      <w:pPr>
        <w:pStyle w:val="Heading3"/>
      </w:pPr>
      <w:r>
        <w:t>Example</w:t>
      </w:r>
    </w:p>
    <w:p>
      <w:r>
        <w:t>Die wiederholte Anpassung eines Algorithmus, um die Genauigkeit zu verbessern.</w:t>
      </w:r>
    </w:p>
    <w:p>
      <w:pPr>
        <w:pStyle w:val="Heading3"/>
      </w:pPr>
      <w:r>
        <w:t>Visual Description</w:t>
      </w:r>
    </w:p>
    <w:p>
      <w:r>
        <w:t>Ein Flussdiagramm, das die Schritte eines iterativen Prozesses zeigt.</w:t>
      </w:r>
    </w:p>
    <w:p>
      <w:pPr>
        <w:pStyle w:val="Heading2"/>
      </w:pPr>
      <w:r>
        <w:t>Parameter</w:t>
      </w:r>
    </w:p>
    <w:p>
      <w:pPr>
        <w:pStyle w:val="Heading3"/>
      </w:pPr>
      <w:r>
        <w:t>Definition</w:t>
      </w:r>
    </w:p>
    <w:p>
      <w:r>
        <w:t>Eine Größe oder ein Wert, der in einem mathematischen Modell oder Experiment eine Rolle spielt.</w:t>
      </w:r>
    </w:p>
    <w:p>
      <w:pPr>
        <w:pStyle w:val="Heading3"/>
      </w:pPr>
      <w:r>
        <w:t>Example</w:t>
      </w:r>
    </w:p>
    <w:p>
      <w:r>
        <w:t>Die Temperatur als Parameter in einem Experiment zur Untersuchung von chemischen Reaktionen.</w:t>
      </w:r>
    </w:p>
    <w:p>
      <w:pPr>
        <w:pStyle w:val="Heading3"/>
      </w:pPr>
      <w:r>
        <w:t>Visual Description</w:t>
      </w:r>
    </w:p>
    <w:p>
      <w:r>
        <w:t>Ein Diagramm, das verschiedene Parameter in einem Experiment veranschaulicht.</w:t>
      </w:r>
    </w:p>
    <w:p>
      <w:pPr>
        <w:pStyle w:val="Heading2"/>
      </w:pPr>
      <w:r>
        <w:t>Experimentelles Design</w:t>
      </w:r>
    </w:p>
    <w:p>
      <w:pPr>
        <w:pStyle w:val="Heading3"/>
      </w:pPr>
      <w:r>
        <w:t>Definition</w:t>
      </w:r>
    </w:p>
    <w:p>
      <w:r>
        <w:t>Der Plan für ein Experiment, der beschreibt, wie Variablen manipuliert und gemessen werden.</w:t>
      </w:r>
    </w:p>
    <w:p>
      <w:pPr>
        <w:pStyle w:val="Heading3"/>
      </w:pPr>
      <w:r>
        <w:t>Example</w:t>
      </w:r>
    </w:p>
    <w:p>
      <w:r>
        <w:t>Ein experimentelles Design zur Untersuchung der Auswirkungen von Licht auf das Pflanzenwachstum.</w:t>
      </w:r>
    </w:p>
    <w:p>
      <w:pPr>
        <w:pStyle w:val="Heading3"/>
      </w:pPr>
      <w:r>
        <w:t>Visual Description</w:t>
      </w:r>
    </w:p>
    <w:p>
      <w:r>
        <w:t>Ein schematisches Diagramm, das die Struktur eines Experiments zeigt.</w:t>
      </w:r>
    </w:p>
    <w:p>
      <w:pPr>
        <w:pStyle w:val="Heading2"/>
      </w:pPr>
      <w:r>
        <w:t>Validierung</w:t>
      </w:r>
    </w:p>
    <w:p>
      <w:pPr>
        <w:pStyle w:val="Heading3"/>
      </w:pPr>
      <w:r>
        <w:t>Definition</w:t>
      </w:r>
    </w:p>
    <w:p>
      <w:r>
        <w:t>Der Prozess, um sicherzustellen, dass die Ergebnisse eines Experiments oder Modells zuverlässig und korrekt sind.</w:t>
      </w:r>
    </w:p>
    <w:p>
      <w:pPr>
        <w:pStyle w:val="Heading3"/>
      </w:pPr>
      <w:r>
        <w:t>Example</w:t>
      </w:r>
    </w:p>
    <w:p>
      <w:r>
        <w:t>Die Überprüfung eines Modells durch Vergleich mit experimentellen Daten.</w:t>
      </w:r>
    </w:p>
    <w:p>
      <w:pPr>
        <w:pStyle w:val="Heading3"/>
      </w:pPr>
      <w:r>
        <w:t>Visual Description</w:t>
      </w:r>
    </w:p>
    <w:p>
      <w:r>
        <w:t>Ein Diagramm, das die Übereinstimmung zwischen Modellvorhersagen und tatsächlichen Messungen zeigt.</w:t>
      </w:r>
    </w:p>
    <w:p>
      <w:pPr>
        <w:pStyle w:val="Heading2"/>
      </w:pPr>
      <w:r>
        <w:t>Lokales Optimum</w:t>
      </w:r>
    </w:p>
    <w:p>
      <w:pPr>
        <w:pStyle w:val="Heading3"/>
      </w:pPr>
      <w:r>
        <w:t>Definition</w:t>
      </w:r>
    </w:p>
    <w:p>
      <w:r>
        <w:t>Ein Punkt in einem Optimierungsproblem, der besser ist als die umliegenden Punkte, aber nicht unbedingt das beste globale Ergebnis darstellt.</w:t>
      </w:r>
    </w:p>
    <w:p>
      <w:pPr>
        <w:pStyle w:val="Heading3"/>
      </w:pPr>
      <w:r>
        <w:t>Example</w:t>
      </w:r>
    </w:p>
    <w:p>
      <w:r>
        <w:t>Ein lokales Optimum in der Landschaft eines Gebirges, das höher ist als die umliegenden Täler.</w:t>
      </w:r>
    </w:p>
    <w:p>
      <w:pPr>
        <w:pStyle w:val="Heading3"/>
      </w:pPr>
      <w:r>
        <w:t>Visual Description</w:t>
      </w:r>
    </w:p>
    <w:p>
      <w:r>
        <w:t>Eine topografische Karte, die verschiedene Höhen zeigt, wobei lokale Optima markiert sind.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