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 a Smart Trash Sorting Robot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Problemstatement</w:t>
      </w:r>
    </w:p>
    <w:p>
      <w:r>
        <w:t>As cities grow, managing waste effectively becomes increasingly important. Your challenge is to design a robot that can identify and sort different types of waste (recyclables, compost, and landfill) using sensors and AI-based analysis. The robot should be able to navigate a designated area, detect various types of waste, and sort them into the appropriate bins.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robot must be able to operate autonomously within a 10m x 10m area.</w:t>
      </w:r>
    </w:p>
    <w:p>
      <w:pPr>
        <w:pStyle w:val="ListBullet"/>
      </w:pPr>
      <w:r>
        <w:t>It should use at least two different types of sensors (e.g., cameras, ultrasonic sensors, or infrared sensors) for waste identification.</w:t>
      </w:r>
    </w:p>
    <w:p>
      <w:pPr>
        <w:pStyle w:val="ListBullet"/>
      </w:pPr>
      <w:r>
        <w:t>The sorting mechanism must be able to handle at least three different categories of waste.</w:t>
      </w:r>
    </w:p>
    <w:p>
      <w:pPr>
        <w:pStyle w:val="ListBullet"/>
      </w:pPr>
      <w:r>
        <w:t>The total cost of materials should not exceed $200.</w:t>
      </w:r>
    </w:p>
    <w:p>
      <w:pPr>
        <w:pStyle w:val="ListBullet"/>
      </w:pPr>
      <w:r>
        <w:t>The robot must be powered by batteries that can last at least one hour of continuous operation.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The robot successfully navigates the designated area without human intervention.</w:t>
      </w:r>
    </w:p>
    <w:p>
      <w:pPr>
        <w:pStyle w:val="ListBullet"/>
      </w:pPr>
      <w:r>
        <w:t>It accurately identifies and sorts at least 80% of the waste items presented to it.</w:t>
      </w:r>
    </w:p>
    <w:p>
      <w:pPr>
        <w:pStyle w:val="ListBullet"/>
      </w:pPr>
      <w:r>
        <w:t>The robot operates within the specified budget and time constraints.</w:t>
      </w:r>
    </w:p>
    <w:p>
      <w:pPr>
        <w:pStyle w:val="ListBullet"/>
      </w:pPr>
      <w:r>
        <w:t>A clear presentation of the design process, including the decision-making based on evidence from tests and evaluations.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What challenges did you encounter in the design process, and how did you overcome them?</w:t>
      </w:r>
    </w:p>
    <w:p>
      <w:pPr>
        <w:pStyle w:val="ListBullet"/>
      </w:pPr>
      <w:r>
        <w:t>How did you determine which sensors to use for waste identification?</w:t>
      </w:r>
    </w:p>
    <w:p>
      <w:pPr>
        <w:pStyle w:val="ListBullet"/>
      </w:pPr>
      <w:r>
        <w:t>In what ways could your robot be improved for better performance?</w:t>
      </w:r>
    </w:p>
    <w:p>
      <w:pPr>
        <w:pStyle w:val="ListBullet"/>
      </w:pPr>
      <w:r>
        <w:t>What role did collaboration play in your project, and how did it influence your design decisions?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