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Robots That Can See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