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Robots That Can See</w:t>
      </w:r>
    </w:p>
    <w:p>
      <w:r>
        <w:rPr>
          <w:color w:val="606060"/>
          <w:sz w:val="22"/>
        </w:rPr>
        <w:t>module_24 | Grade 8-12 | 5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robotics</w:t>
      </w:r>
    </w:p>
    <w:p>
      <w:pPr>
        <w:pStyle w:val="Heading3"/>
      </w:pPr>
      <w:r>
        <w:t>Definition</w:t>
      </w:r>
    </w:p>
    <w:p>
      <w:r>
        <w:t>The branch of technology that deals with the design, construction, operation, and application of robots.</w:t>
      </w:r>
    </w:p>
    <w:p>
      <w:pPr>
        <w:pStyle w:val="Heading3"/>
      </w:pPr>
      <w:r>
        <w:t>Example</w:t>
      </w:r>
    </w:p>
    <w:p>
      <w:r>
        <w:t>An example of robotics is the use of robotic arms in manufacturing to assemble products.</w:t>
      </w:r>
    </w:p>
    <w:p>
      <w:pPr>
        <w:pStyle w:val="Heading3"/>
      </w:pPr>
      <w:r>
        <w:t>Visual Description</w:t>
      </w:r>
    </w:p>
    <w:p>
      <w:r>
        <w:t>A robotic arm manipulating parts on an assembly line.</w:t>
      </w:r>
    </w:p>
    <w:p>
      <w:pPr>
        <w:pStyle w:val="Heading2"/>
      </w:pPr>
      <w:r>
        <w:t>perception</w:t>
      </w:r>
    </w:p>
    <w:p>
      <w:pPr>
        <w:pStyle w:val="Heading3"/>
      </w:pPr>
      <w:r>
        <w:t>Definition</w:t>
      </w:r>
    </w:p>
    <w:p>
      <w:r>
        <w:t>The process by which a robot interprets sensory data to understand its environment.</w:t>
      </w:r>
    </w:p>
    <w:p>
      <w:pPr>
        <w:pStyle w:val="Heading3"/>
      </w:pPr>
      <w:r>
        <w:t>Example</w:t>
      </w:r>
    </w:p>
    <w:p>
      <w:r>
        <w:t>A robot using cameras and sensors to detect obstacles in its path demonstrates perception.</w:t>
      </w:r>
    </w:p>
    <w:p>
      <w:pPr>
        <w:pStyle w:val="Heading3"/>
      </w:pPr>
      <w:r>
        <w:t>Visual Description</w:t>
      </w:r>
    </w:p>
    <w:p>
      <w:r>
        <w:t>A robot analyzing data from its sensors to identify nearby objects.</w:t>
      </w:r>
    </w:p>
    <w:p>
      <w:pPr>
        <w:pStyle w:val="Heading2"/>
      </w:pPr>
      <w:r>
        <w:t>localization</w:t>
      </w:r>
    </w:p>
    <w:p>
      <w:pPr>
        <w:pStyle w:val="Heading3"/>
      </w:pPr>
      <w:r>
        <w:t>Definition</w:t>
      </w:r>
    </w:p>
    <w:p>
      <w:r>
        <w:t>The method by which a robot determines its position within a given environment.</w:t>
      </w:r>
    </w:p>
    <w:p>
      <w:pPr>
        <w:pStyle w:val="Heading3"/>
      </w:pPr>
      <w:r>
        <w:t>Example</w:t>
      </w:r>
    </w:p>
    <w:p>
      <w:r>
        <w:t>A self-driving car uses GPS and sensors for localization to navigate streets accurately.</w:t>
      </w:r>
    </w:p>
    <w:p>
      <w:pPr>
        <w:pStyle w:val="Heading3"/>
      </w:pPr>
      <w:r>
        <w:t>Visual Description</w:t>
      </w:r>
    </w:p>
    <w:p>
      <w:r>
        <w:t>A map on a screen with a moving dot indicating the robot's current location.</w:t>
      </w:r>
    </w:p>
    <w:p>
      <w:pPr>
        <w:pStyle w:val="Heading2"/>
      </w:pPr>
      <w:r>
        <w:t>mapping</w:t>
      </w:r>
    </w:p>
    <w:p>
      <w:pPr>
        <w:pStyle w:val="Heading3"/>
      </w:pPr>
      <w:r>
        <w:t>Definition</w:t>
      </w:r>
    </w:p>
    <w:p>
      <w:r>
        <w:t>The process of creating a representation of the environment around a robot.</w:t>
      </w:r>
    </w:p>
    <w:p>
      <w:pPr>
        <w:pStyle w:val="Heading3"/>
      </w:pPr>
      <w:r>
        <w:t>Example</w:t>
      </w:r>
    </w:p>
    <w:p>
      <w:r>
        <w:t>Robots equipped with LIDAR create a map of an area by scanning their surroundings.</w:t>
      </w:r>
    </w:p>
    <w:p>
      <w:pPr>
        <w:pStyle w:val="Heading3"/>
      </w:pPr>
      <w:r>
        <w:t>Visual Description</w:t>
      </w:r>
    </w:p>
    <w:p>
      <w:r>
        <w:t>A digital map showing various terrains and obstacles detected by a robot.</w:t>
      </w:r>
    </w:p>
    <w:p>
      <w:pPr>
        <w:pStyle w:val="Heading2"/>
      </w:pPr>
      <w:r>
        <w:t>object detection</w:t>
      </w:r>
    </w:p>
    <w:p>
      <w:pPr>
        <w:pStyle w:val="Heading3"/>
      </w:pPr>
      <w:r>
        <w:t>Definition</w:t>
      </w:r>
    </w:p>
    <w:p>
      <w:r>
        <w:t>The capability of a robot to identify and classify objects within its environment.</w:t>
      </w:r>
    </w:p>
    <w:p>
      <w:pPr>
        <w:pStyle w:val="Heading3"/>
      </w:pPr>
      <w:r>
        <w:t>Example</w:t>
      </w:r>
    </w:p>
    <w:p>
      <w:r>
        <w:t>A robot using machine learning algorithms to recognize and pick up specific items demonstrates object detection.</w:t>
      </w:r>
    </w:p>
    <w:p>
      <w:pPr>
        <w:pStyle w:val="Heading3"/>
      </w:pPr>
      <w:r>
        <w:t>Visual Description</w:t>
      </w:r>
    </w:p>
    <w:p>
      <w:r>
        <w:t>A robot identifying different objects in a cluttered space using a camera.</w:t>
      </w:r>
    </w:p>
    <w:p>
      <w:pPr>
        <w:pStyle w:val="Heading2"/>
      </w:pPr>
      <w:r>
        <w:t>pose</w:t>
      </w:r>
    </w:p>
    <w:p>
      <w:pPr>
        <w:pStyle w:val="Heading3"/>
      </w:pPr>
      <w:r>
        <w:t>Definition</w:t>
      </w:r>
    </w:p>
    <w:p>
      <w:r>
        <w:t>The position and orientation of a robot in a three-dimensional space.</w:t>
      </w:r>
    </w:p>
    <w:p>
      <w:pPr>
        <w:pStyle w:val="Heading3"/>
      </w:pPr>
      <w:r>
        <w:t>Example</w:t>
      </w:r>
    </w:p>
    <w:p>
      <w:r>
        <w:t>The pose of a drone is essential for accurately capturing images from the air.</w:t>
      </w:r>
    </w:p>
    <w:p>
      <w:pPr>
        <w:pStyle w:val="Heading3"/>
      </w:pPr>
      <w:r>
        <w:t>Visual Description</w:t>
      </w:r>
    </w:p>
    <w:p>
      <w:r>
        <w:t>A diagram showing a robot with arrows indicating its position and orientation.</w:t>
      </w:r>
    </w:p>
    <w:p>
      <w:pPr>
        <w:pStyle w:val="Heading2"/>
      </w:pPr>
      <w:r>
        <w:t>path planning</w:t>
      </w:r>
    </w:p>
    <w:p>
      <w:pPr>
        <w:pStyle w:val="Heading3"/>
      </w:pPr>
      <w:r>
        <w:t>Definition</w:t>
      </w:r>
    </w:p>
    <w:p>
      <w:r>
        <w:t>The process of determining a route for a robot to follow in order to reach a destination efficiently.</w:t>
      </w:r>
    </w:p>
    <w:p>
      <w:pPr>
        <w:pStyle w:val="Heading3"/>
      </w:pPr>
      <w:r>
        <w:t>Example</w:t>
      </w:r>
    </w:p>
    <w:p>
      <w:r>
        <w:t>A delivery robot uses path planning to navigate around obstacles and reach its destination quickly.</w:t>
      </w:r>
    </w:p>
    <w:p>
      <w:pPr>
        <w:pStyle w:val="Heading3"/>
      </w:pPr>
      <w:r>
        <w:t>Visual Description</w:t>
      </w:r>
    </w:p>
    <w:p>
      <w:r>
        <w:t>A path marked on a map showing the route a robot will take.</w:t>
      </w:r>
    </w:p>
    <w:p>
      <w:pPr>
        <w:pStyle w:val="Heading2"/>
      </w:pPr>
      <w:r>
        <w:t>feedback loop</w:t>
      </w:r>
    </w:p>
    <w:p>
      <w:pPr>
        <w:pStyle w:val="Heading3"/>
      </w:pPr>
      <w:r>
        <w:t>Definition</w:t>
      </w:r>
    </w:p>
    <w:p>
      <w:r>
        <w:t>A system where the output of a process is used as input for future actions, enhancing performance and accuracy.</w:t>
      </w:r>
    </w:p>
    <w:p>
      <w:pPr>
        <w:pStyle w:val="Heading3"/>
      </w:pPr>
      <w:r>
        <w:t>Example</w:t>
      </w:r>
    </w:p>
    <w:p>
      <w:r>
        <w:t>A temperature control system in a robot uses a feedback loop to maintain the desired temperature.</w:t>
      </w:r>
    </w:p>
    <w:p>
      <w:pPr>
        <w:pStyle w:val="Heading3"/>
      </w:pPr>
      <w:r>
        <w:t>Visual Description</w:t>
      </w:r>
    </w:p>
    <w:p>
      <w:r>
        <w:t>A diagram illustrating the flow of information between input, process, and output in a feedback loop.</w:t>
      </w:r>
    </w:p>
    <w:p>
      <w:pPr>
        <w:pStyle w:val="Heading2"/>
      </w:pPr>
      <w:r>
        <w:t>SLAM</w:t>
      </w:r>
    </w:p>
    <w:p>
      <w:pPr>
        <w:pStyle w:val="Heading3"/>
      </w:pPr>
      <w:r>
        <w:t>Definition</w:t>
      </w:r>
    </w:p>
    <w:p>
      <w:r>
        <w:t>Simultaneous Localization and Mapping; a technique used by robots to build a map of an unknown environment while keeping track of their location within it.</w:t>
      </w:r>
    </w:p>
    <w:p>
      <w:pPr>
        <w:pStyle w:val="Heading3"/>
      </w:pPr>
      <w:r>
        <w:t>Example</w:t>
      </w:r>
    </w:p>
    <w:p>
      <w:r>
        <w:t>A vacuum cleaning robot employs SLAM to navigate and clean efficiently without hitting furniture.</w:t>
      </w:r>
    </w:p>
    <w:p>
      <w:pPr>
        <w:pStyle w:val="Heading3"/>
      </w:pPr>
      <w:r>
        <w:t>Visual Description</w:t>
      </w:r>
    </w:p>
    <w:p>
      <w:r>
        <w:t>A robot moving through a room, creating a map while tracking its position.</w:t>
      </w:r>
    </w:p>
    <w:p>
      <w:pPr>
        <w:pStyle w:val="Heading2"/>
      </w:pPr>
      <w:r>
        <w:t>fail-safe</w:t>
      </w:r>
    </w:p>
    <w:p>
      <w:pPr>
        <w:pStyle w:val="Heading3"/>
      </w:pPr>
      <w:r>
        <w:t>Definition</w:t>
      </w:r>
    </w:p>
    <w:p>
      <w:r>
        <w:t>A design feature that ensures a robot can safely shut down or operate in a limited capacity in case of a failure.</w:t>
      </w:r>
    </w:p>
    <w:p>
      <w:pPr>
        <w:pStyle w:val="Heading3"/>
      </w:pPr>
      <w:r>
        <w:t>Example</w:t>
      </w:r>
    </w:p>
    <w:p>
      <w:r>
        <w:t>An industrial robot equipped with fail-safe mechanisms will stop working if a malfunction is detected.</w:t>
      </w:r>
    </w:p>
    <w:p>
      <w:pPr>
        <w:pStyle w:val="Heading3"/>
      </w:pPr>
      <w:r>
        <w:t>Visual Description</w:t>
      </w:r>
    </w:p>
    <w:p>
      <w:r>
        <w:t>A robot with indicators showing it has entered a safe mode due to a detected error.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