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Assessmentitems</w:t>
      </w:r>
    </w:p>
    <w:p>
      <w:pPr>
        <w:pStyle w:val="Heading2"/>
      </w:pPr>
      <w:r>
        <w:t>Erkläre die Funktionsweise von ASCAND und nenne mindestens zwei Anwendungsmöglichkeiten.</w:t>
      </w:r>
    </w:p>
    <w:p>
      <w:r>
        <w:t>Itemid: 1</w:t>
      </w:r>
    </w:p>
    <w:p>
      <w:pPr>
        <w:pStyle w:val="Heading3"/>
      </w:pPr>
      <w:r>
        <w:t>Modelanswer</w:t>
      </w:r>
    </w:p>
    <w:p>
      <w:pPr>
        <w:pStyle w:val="Heading4"/>
      </w:pPr>
      <w:r>
        <w:t>Explanation</w:t>
      </w:r>
    </w:p>
    <w:p>
      <w:r>
        <w:t>ASCAND ist ein System, das strukturierte Lichtprojektion, KI-basierte Analyse und Sensorfusion verwendet, um präzise 3D-Modelle von Objekten zu erstellen. Es projiziert ein Muster von Licht auf die Oberfläche eines Objekts und analysiert die Verzerrungen des Musters, um die Form und Geometrie des Objekts zu bestimmen.</w:t>
      </w:r>
    </w:p>
    <w:p>
      <w:pPr>
        <w:pStyle w:val="Heading4"/>
      </w:pPr>
      <w:r>
        <w:t>Applications</w:t>
      </w:r>
    </w:p>
    <w:p>
      <w:pPr>
        <w:pStyle w:val="ListBullet"/>
      </w:pPr>
      <w:r>
        <w:t>Industrielle Qualitätskontrolle zur Überprüfung von Bauteilen</w:t>
      </w:r>
    </w:p>
    <w:p>
      <w:pPr>
        <w:pStyle w:val="ListBullet"/>
      </w:pPr>
      <w:r>
        <w:t>Medizinische Bildgebung zur Erstellung von 3D-Modellen von anatomischen Strukturen</w:t>
      </w:r>
    </w:p>
    <w:p>
      <w:pPr>
        <w:pStyle w:val="Heading3"/>
      </w:pPr>
      <w:r>
        <w:t>Rubric</w:t>
      </w:r>
    </w:p>
    <w:p>
      <w:pPr>
        <w:pStyle w:val="Heading4"/>
      </w:pPr>
      <w:r>
        <w:t>Criteria</w:t>
      </w:r>
    </w:p>
    <w:p>
      <w:pPr>
        <w:pStyle w:val="Heading6"/>
      </w:pPr>
      <w:r>
        <w:t>Description</w:t>
      </w:r>
    </w:p>
    <w:p>
      <w:r>
        <w:t>Vollständige und korrekte Erklärung der Funktionsweise von ASCAND.</w:t>
      </w:r>
    </w:p>
    <w:p>
      <w:r>
        <w:t>Points: 3</w:t>
      </w:r>
    </w:p>
    <w:p>
      <w:pPr>
        <w:pStyle w:val="Heading6"/>
      </w:pPr>
      <w:r>
        <w:t>Description</w:t>
      </w:r>
    </w:p>
    <w:p>
      <w:r>
        <w:t>Mindestens zwei korrekte Anwendungsmöglichkeiten genannt.</w:t>
      </w:r>
    </w:p>
    <w:p>
      <w:r>
        <w:t>Points: 2</w:t>
      </w:r>
    </w:p>
    <w:p>
      <w:pPr>
        <w:pStyle w:val="Heading6"/>
      </w:pPr>
      <w:r>
        <w:t>Description</w:t>
      </w:r>
    </w:p>
    <w:p>
      <w:r>
        <w:t>Verwendung der richtigen Terminologie.</w:t>
      </w:r>
    </w:p>
    <w:p>
      <w:r>
        <w:t>Points: 1</w:t>
      </w:r>
    </w:p>
    <w:p>
      <w:r>
        <w:t>Totalpoints: 6</w:t>
      </w:r>
    </w:p>
    <w:p>
      <w:pPr>
        <w:pStyle w:val="Heading2"/>
      </w:pPr>
      <w:r>
        <w:t>Was ist der Unterschied zwischen Messung, Berechnung und Schätzung im Kontext der 3D-Modellierung?</w:t>
      </w:r>
    </w:p>
    <w:p>
      <w:r>
        <w:t>Itemid: 2</w:t>
      </w:r>
    </w:p>
    <w:p>
      <w:pPr>
        <w:pStyle w:val="Heading3"/>
      </w:pPr>
      <w:r>
        <w:t>Modelanswer</w:t>
      </w:r>
    </w:p>
    <w:p>
      <w:pPr>
        <w:pStyle w:val="Heading4"/>
      </w:pPr>
      <w:r>
        <w:t>Measurement</w:t>
      </w:r>
    </w:p>
    <w:p>
      <w:r>
        <w:t>Messung bezieht sich auf die direkte Erfassung von Daten, wie z.B. die Entfernung zwischen zwei Punkten mit einem LiDAR-Sensor.</w:t>
      </w:r>
    </w:p>
    <w:p>
      <w:pPr>
        <w:pStyle w:val="Heading4"/>
      </w:pPr>
      <w:r>
        <w:t>Calculation</w:t>
      </w:r>
    </w:p>
    <w:p>
      <w:r>
        <w:t>Berechnung ist abgeleitete Informationen, die aus gemessenen Daten gewonnen werden, beispielsweise die Berechnung des Volumens eines Objekts aus den gemessenen Abmessungen.</w:t>
      </w:r>
    </w:p>
    <w:p>
      <w:pPr>
        <w:pStyle w:val="Heading4"/>
      </w:pPr>
      <w:r>
        <w:t>Estimation</w:t>
      </w:r>
    </w:p>
    <w:p>
      <w:r>
        <w:t>Schätzung ist eine KI-inferenzbasierte Vorgehensweise, bei der Algorithmen verwendet werden, um fehlende Daten zu ergänzen oder Vorhersagen über die Geometrie eines Objekts zu treffen.</w:t>
      </w:r>
    </w:p>
    <w:p>
      <w:pPr>
        <w:pStyle w:val="Heading3"/>
      </w:pPr>
      <w:r>
        <w:t>Rubric</w:t>
      </w:r>
    </w:p>
    <w:p>
      <w:pPr>
        <w:pStyle w:val="Heading4"/>
      </w:pPr>
      <w:r>
        <w:t>Criteria</w:t>
      </w:r>
    </w:p>
    <w:p>
      <w:pPr>
        <w:pStyle w:val="Heading6"/>
      </w:pPr>
      <w:r>
        <w:t>Description</w:t>
      </w:r>
    </w:p>
    <w:p>
      <w:r>
        <w:t>Korrekte Definition von Messung, Berechnung und Schätzung.</w:t>
      </w:r>
    </w:p>
    <w:p>
      <w:r>
        <w:t>Points: 3</w:t>
      </w:r>
    </w:p>
    <w:p>
      <w:pPr>
        <w:pStyle w:val="Heading6"/>
      </w:pPr>
      <w:r>
        <w:t>Description</w:t>
      </w:r>
    </w:p>
    <w:p>
      <w:r>
        <w:t>Klare und präzise Beispiele für jeden Begriff gegeben.</w:t>
      </w:r>
    </w:p>
    <w:p>
      <w:r>
        <w:t>Points: 2</w:t>
      </w:r>
    </w:p>
    <w:p>
      <w:pPr>
        <w:pStyle w:val="Heading6"/>
      </w:pPr>
      <w:r>
        <w:t>Description</w:t>
      </w:r>
    </w:p>
    <w:p>
      <w:r>
        <w:t>Verwendung der richtigen Terminologie.</w:t>
      </w:r>
    </w:p>
    <w:p>
      <w:r>
        <w:t>Points: 1</w:t>
      </w:r>
    </w:p>
    <w:p>
      <w:r>
        <w:t>Totalpoints: 6</w:t>
      </w:r>
    </w:p>
    <w:p>
      <w:pPr>
        <w:pStyle w:val="Heading2"/>
      </w:pPr>
      <w:r>
        <w:t>Diskutiere die Rolle von AI in der 3D-Modellierung und nenne ein Beispiel für deren Anwendung.</w:t>
      </w:r>
    </w:p>
    <w:p>
      <w:r>
        <w:t>Itemid: 3</w:t>
      </w:r>
    </w:p>
    <w:p>
      <w:pPr>
        <w:pStyle w:val="Heading3"/>
      </w:pPr>
      <w:r>
        <w:t>Modelanswer</w:t>
      </w:r>
    </w:p>
    <w:p>
      <w:pPr>
        <w:pStyle w:val="Heading4"/>
      </w:pPr>
      <w:r>
        <w:t>Roleofai</w:t>
      </w:r>
    </w:p>
    <w:p>
      <w:r>
        <w:t>AI spielt eine entscheidende Rolle in der 3D-Modellierung, indem sie große Datenmengen analysiert und Muster erkennt, die für die Erstellung präziser Modelle notwendig sind. Sie kann auch zur Verbesserung der Genauigkeit von Schätzungen und zur Automatisierung von Prozessen eingesetzt werden.</w:t>
      </w:r>
    </w:p>
    <w:p>
      <w:pPr>
        <w:pStyle w:val="Heading4"/>
      </w:pPr>
      <w:r>
        <w:t>Example</w:t>
      </w:r>
    </w:p>
    <w:p>
      <w:r>
        <w:t>Ein Beispiel für die Anwendung von AI in der 3D-Modellierung ist die Verwendung von KI-Algorithmen zur Verbesserung der Qualität von Punktwolken, die durch LiDAR-Sensoren erfasst wurden, indem Rauschen entfernt und fehlende Datenpunkte vorhergesagt werden.</w:t>
      </w:r>
    </w:p>
    <w:p>
      <w:pPr>
        <w:pStyle w:val="Heading3"/>
      </w:pPr>
      <w:r>
        <w:t>Rubric</w:t>
      </w:r>
    </w:p>
    <w:p>
      <w:pPr>
        <w:pStyle w:val="Heading4"/>
      </w:pPr>
      <w:r>
        <w:t>Criteria</w:t>
      </w:r>
    </w:p>
    <w:p>
      <w:pPr>
        <w:pStyle w:val="Heading6"/>
      </w:pPr>
      <w:r>
        <w:t>Description</w:t>
      </w:r>
    </w:p>
    <w:p>
      <w:r>
        <w:t>Umfassende Diskussion der Rolle von AI in der 3D-Modellierung.</w:t>
      </w:r>
    </w:p>
    <w:p>
      <w:r>
        <w:t>Points: 3</w:t>
      </w:r>
    </w:p>
    <w:p>
      <w:pPr>
        <w:pStyle w:val="Heading6"/>
      </w:pPr>
      <w:r>
        <w:t>Description</w:t>
      </w:r>
    </w:p>
    <w:p>
      <w:r>
        <w:t>Ein konkretes Beispiel für die Anwendung von AI gegeben.</w:t>
      </w:r>
    </w:p>
    <w:p>
      <w:r>
        <w:t>Points: 2</w:t>
      </w:r>
    </w:p>
    <w:p>
      <w:pPr>
        <w:pStyle w:val="Heading6"/>
      </w:pPr>
      <w:r>
        <w:t>Description</w:t>
      </w:r>
    </w:p>
    <w:p>
      <w:r>
        <w:t>Verwendung der richtigen Terminologie.</w:t>
      </w:r>
    </w:p>
    <w:p>
      <w:r>
        <w:t>Points: 1</w:t>
      </w:r>
    </w:p>
    <w:p>
      <w:r>
        <w:t>Totalpoints: 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