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Robots That Can See</w:t>
      </w:r>
    </w:p>
    <w:p>
      <w:r>
        <w:rPr>
          <w:color w:val="606060"/>
          <w:sz w:val="22"/>
        </w:rPr>
        <w:t>module_24 | Grade 8-12 | 5 days</w:t>
      </w:r>
    </w:p>
    <w:p/>
    <w:p>
      <w:pPr>
        <w:pStyle w:val="Heading1"/>
      </w:pPr>
      <w:r>
        <w:t>Module</w:t>
      </w:r>
    </w:p>
    <w:p>
      <w:r>
        <w:t>Robots That Can See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lo_24_01</w:t>
      </w:r>
    </w:p>
    <w:p>
      <w:pPr>
        <w:pStyle w:val="Heading3"/>
      </w:pPr>
      <w:r>
        <w:t>Description</w:t>
      </w:r>
    </w:p>
    <w:p>
      <w:r>
        <w:t>Beschreibe den Wahrnehmungs-Handlungs-Zyklus, der von Robotern verwendet wird.</w:t>
      </w:r>
    </w:p>
    <w:p>
      <w:pPr>
        <w:pStyle w:val="Heading3"/>
      </w:pPr>
      <w:r>
        <w:t>Assessments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Erkläre den Begriff 'Wahrnehmungs-Handlungs-Zyklus' in deinen eigenen Worten. Nenne Beispiele für Roboter, die diesen Zyklus nutzen.</w:t>
      </w:r>
    </w:p>
    <w:p>
      <w:pPr>
        <w:pStyle w:val="Heading4"/>
      </w:pPr>
      <w:r>
        <w:t>1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Skizziere den Wahrnehmungs-Handlungs-Zyklus eines Roboters und beschrifte die einzelnen Phasen.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Diskutiere die Bedeutung des Wahrnehmungs-Handlungs-Zyklus für die Effizienz von Robotern in realen Anwendungen.</w:t>
      </w:r>
    </w:p>
    <w:p>
      <w:pPr>
        <w:pStyle w:val="Heading2"/>
      </w:pPr>
      <w:r>
        <w:t>lo_24_02</w:t>
      </w:r>
    </w:p>
    <w:p>
      <w:pPr>
        <w:pStyle w:val="Heading3"/>
      </w:pPr>
      <w:r>
        <w:t>Description</w:t>
      </w:r>
    </w:p>
    <w:p>
      <w:r>
        <w:t>Setze Segmentation, Tiefe, Punktwolken und Sensorfusion in Beziehung zu robotischen Aufgaben.</w:t>
      </w:r>
    </w:p>
    <w:p>
      <w:pPr>
        <w:pStyle w:val="Heading3"/>
      </w:pPr>
      <w:r>
        <w:t>Assessments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Nenne die Begriffe Segmentation, Tiefe, Punktwolken und Sensorfusion und erläutere, wie sie in der Robotik verwendet werden.</w:t>
      </w:r>
    </w:p>
    <w:p>
      <w:pPr>
        <w:pStyle w:val="Heading4"/>
      </w:pPr>
      <w:r>
        <w:t>2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Analysiere eine gegebene Punktwolke und erläutere, wie Segmentation und Sensorfusion zur Verbesserung der Datenqualität beitragen können.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Erstelle eine Präsentation, die zeigt, wie die genannten Konzepte in einem bestimmten robotischen Anwendungsfall zusammenwirken.</w:t>
      </w:r>
    </w:p>
    <w:p>
      <w:pPr>
        <w:pStyle w:val="Heading2"/>
      </w:pPr>
      <w:r>
        <w:t>lo_24_03</w:t>
      </w:r>
    </w:p>
    <w:p>
      <w:pPr>
        <w:pStyle w:val="Heading3"/>
      </w:pPr>
      <w:r>
        <w:t>Description</w:t>
      </w:r>
    </w:p>
    <w:p>
      <w:r>
        <w:t>Identifiziere, wie Wahrnehmungsfehler die Entscheidungen eines Roboters beeinflussen können.</w:t>
      </w:r>
    </w:p>
    <w:p>
      <w:pPr>
        <w:pStyle w:val="Heading3"/>
      </w:pPr>
      <w:r>
        <w:t>Assessments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Definiere Wahrnehmungsfehler und nenne mögliche Ursachen. Diskutiere, wie sie die Entscheidungen eines Roboters beeinträchtigen können.</w:t>
      </w:r>
    </w:p>
    <w:p>
      <w:pPr>
        <w:pStyle w:val="Heading4"/>
      </w:pPr>
      <w:r>
        <w:t>3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Analysiere ein Szenario, in dem ein Wahrnehmungsfehler auftritt, und beschreibe die möglichen Auswirkungen auf die Entscheidungen des Roboters.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Schreibe einen Bericht über ein reales Beispiel, bei dem Wahrnehmungsfehler zu einem Fehlschlag eines Roboters führten. Diskutiere mögliche Lösungen.</w:t>
      </w:r>
    </w:p>
    <w:p>
      <w:pPr>
        <w:pStyle w:val="Heading2"/>
      </w:pPr>
      <w:r>
        <w:t>lo_24_04</w:t>
      </w:r>
    </w:p>
    <w:p>
      <w:pPr>
        <w:pStyle w:val="Heading3"/>
      </w:pPr>
      <w:r>
        <w:t>Description</w:t>
      </w:r>
    </w:p>
    <w:p>
      <w:r>
        <w:t>Entwickle eine einfache Wahrnehmungsstrategie für ein Klassenzimmer-Roboterszenario.</w:t>
      </w:r>
    </w:p>
    <w:p>
      <w:pPr>
        <w:pStyle w:val="Heading3"/>
      </w:pPr>
      <w:r>
        <w:t>Assessments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Skizziere eine grundlegende Wahrnehmungsstrategie für einen Roboter im Klassenzimmer und erläutere die Überlegungen, die dabei eine Rolle spielen.</w:t>
      </w:r>
    </w:p>
    <w:p>
      <w:pPr>
        <w:pStyle w:val="Heading4"/>
      </w:pPr>
      <w:r>
        <w:t>4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Entwickle ein einfaches Konzept für die Wahrnehmung eines Roboters im Klassenzimmer, das Sensorfusion und Punktwolken nutzt.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Präsentiere dein Konzept für eine Wahrnehmungsstrategie und begründe deine Wahl der Sensoren und Algorithmen.</w:t>
      </w:r>
    </w:p>
    <w:p>
      <w:pPr>
        <w:pStyle w:val="Heading2"/>
      </w:pPr>
      <w:r>
        <w:t>lo_24_05</w:t>
      </w:r>
    </w:p>
    <w:p>
      <w:pPr>
        <w:pStyle w:val="Heading3"/>
      </w:pPr>
      <w:r>
        <w:t>Description</w:t>
      </w:r>
    </w:p>
    <w:p>
      <w:r>
        <w:t>Bewerte Sicherheits- und Zuverlässigkeitsanforderungen für die Robotersicht.</w:t>
      </w:r>
    </w:p>
    <w:p>
      <w:pPr>
        <w:pStyle w:val="Heading3"/>
      </w:pPr>
      <w:r>
        <w:t>Assessments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5"/>
      </w:pPr>
      <w:r>
        <w:t>Item</w:t>
      </w:r>
    </w:p>
    <w:p>
      <w:r>
        <w:t>Erkläre, warum Sicherheit und Zuverlässigkeit für Roboter wichtig sind. Nenne spezifische Anforderungen, die erfüllt werden müssen.</w:t>
      </w:r>
    </w:p>
    <w:p>
      <w:pPr>
        <w:pStyle w:val="Heading4"/>
      </w:pPr>
      <w:r>
        <w:t>5</w:t>
      </w:r>
    </w:p>
    <w:p>
      <w:pPr>
        <w:pStyle w:val="Heading5"/>
      </w:pPr>
      <w:r>
        <w:t>Type</w:t>
      </w:r>
    </w:p>
    <w:p>
      <w:r>
        <w:t>Formative</w:t>
      </w:r>
    </w:p>
    <w:p>
      <w:pPr>
        <w:pStyle w:val="Heading5"/>
      </w:pPr>
      <w:r>
        <w:t>Item</w:t>
      </w:r>
    </w:p>
    <w:p>
      <w:r>
        <w:t>Bewerte ein gegebenes Robotersystem hinsichtlich seiner Sicherheits- und Zuverlässigkeitsanforderungen und schlage Verbesserungen vor.</w:t>
      </w:r>
    </w:p>
    <w:p>
      <w:pPr>
        <w:pStyle w:val="Heading5"/>
      </w:pPr>
      <w:r>
        <w:t>Type</w:t>
      </w:r>
    </w:p>
    <w:p>
      <w:r>
        <w:t>Summative</w:t>
      </w:r>
    </w:p>
    <w:p>
      <w:pPr>
        <w:pStyle w:val="Heading5"/>
      </w:pPr>
      <w:r>
        <w:t>Item</w:t>
      </w:r>
    </w:p>
    <w:p>
      <w:r>
        <w:t>Schreibe einen umfassenden Bericht über die Sicherheits- und Zuverlässigkeitsanforderungen für Robotersicht in autonomen Fahrzeugen.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Aspect</w:t>
      </w:r>
    </w:p>
    <w:p>
      <w:r>
        <w:t>Inhaltliche Genauigkeit</w:t>
      </w:r>
    </w:p>
    <w:p>
      <w:pPr>
        <w:pStyle w:val="Heading4"/>
      </w:pPr>
      <w:r>
        <w:t>Description</w:t>
      </w:r>
    </w:p>
    <w:p>
      <w:r>
        <w:t>Die Informationen sind korrekt und relevant für das Thema.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Exzellent, alle Informationen sind präzise und vollständig.</w:t>
      </w:r>
    </w:p>
    <w:p>
      <w:pPr>
        <w:pStyle w:val="Heading5"/>
      </w:pPr>
      <w:r>
        <w:t>3</w:t>
      </w:r>
    </w:p>
    <w:p>
      <w:r>
        <w:t>Gut, die meisten Informationen sind korrekt, einige kleine Fehler.</w:t>
      </w:r>
    </w:p>
    <w:p>
      <w:pPr>
        <w:pStyle w:val="Heading5"/>
      </w:pPr>
      <w:r>
        <w:t>2</w:t>
      </w:r>
    </w:p>
    <w:p>
      <w:r>
        <w:t>Befriedigend, einige Informationen sind ungenau oder fehlen.</w:t>
      </w:r>
    </w:p>
    <w:p>
      <w:pPr>
        <w:pStyle w:val="Heading5"/>
      </w:pPr>
      <w:r>
        <w:t>1</w:t>
      </w:r>
    </w:p>
    <w:p>
      <w:r>
        <w:t>Mangelhaft, viele falsche oder irrelevante Informationen.</w:t>
      </w:r>
    </w:p>
    <w:p>
      <w:pPr>
        <w:pStyle w:val="Heading4"/>
      </w:pPr>
      <w:r>
        <w:t>Aspect</w:t>
      </w:r>
    </w:p>
    <w:p>
      <w:r>
        <w:t>Kreativität und Originalität</w:t>
      </w:r>
    </w:p>
    <w:p>
      <w:pPr>
        <w:pStyle w:val="Heading4"/>
      </w:pPr>
      <w:r>
        <w:t>Description</w:t>
      </w:r>
    </w:p>
    <w:p>
      <w:r>
        <w:t>Der Ansatz ist innovativ und zeigt individuelle Denkweise.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Exzellent, sehr kreative und originelle Ideen.</w:t>
      </w:r>
    </w:p>
    <w:p>
      <w:pPr>
        <w:pStyle w:val="Heading5"/>
      </w:pPr>
      <w:r>
        <w:t>3</w:t>
      </w:r>
    </w:p>
    <w:p>
      <w:r>
        <w:t>Gut, einige kreative Ansätze.</w:t>
      </w:r>
    </w:p>
    <w:p>
      <w:pPr>
        <w:pStyle w:val="Heading5"/>
      </w:pPr>
      <w:r>
        <w:t>2</w:t>
      </w:r>
    </w:p>
    <w:p>
      <w:r>
        <w:t>Befriedigend, wenig kreative Elemente.</w:t>
      </w:r>
    </w:p>
    <w:p>
      <w:pPr>
        <w:pStyle w:val="Heading5"/>
      </w:pPr>
      <w:r>
        <w:t>1</w:t>
      </w:r>
    </w:p>
    <w:p>
      <w:r>
        <w:t>Mangelhaft, keine kreativen Ansätze.</w:t>
      </w:r>
    </w:p>
    <w:p>
      <w:pPr>
        <w:pStyle w:val="Heading4"/>
      </w:pPr>
      <w:r>
        <w:t>Aspect</w:t>
      </w:r>
    </w:p>
    <w:p>
      <w:r>
        <w:t>Präsentation und Kommunikation</w:t>
      </w:r>
    </w:p>
    <w:p>
      <w:pPr>
        <w:pStyle w:val="Heading4"/>
      </w:pPr>
      <w:r>
        <w:t>Description</w:t>
      </w:r>
    </w:p>
    <w:p>
      <w:r>
        <w:t>Die Ideen sind klar und verständlich kommuniziert.</w:t>
      </w:r>
    </w:p>
    <w:p>
      <w:pPr>
        <w:pStyle w:val="Heading4"/>
      </w:pPr>
      <w:r>
        <w:t>Levels</w:t>
      </w:r>
    </w:p>
    <w:p>
      <w:pPr>
        <w:pStyle w:val="Heading5"/>
      </w:pPr>
      <w:r>
        <w:t>4</w:t>
      </w:r>
    </w:p>
    <w:p>
      <w:r>
        <w:t>Exzellent, sehr klare und strukturierte Präsentation.</w:t>
      </w:r>
    </w:p>
    <w:p>
      <w:pPr>
        <w:pStyle w:val="Heading5"/>
      </w:pPr>
      <w:r>
        <w:t>3</w:t>
      </w:r>
    </w:p>
    <w:p>
      <w:r>
        <w:t>Gut, die Präsentation ist größtenteils klar.</w:t>
      </w:r>
    </w:p>
    <w:p>
      <w:pPr>
        <w:pStyle w:val="Heading5"/>
      </w:pPr>
      <w:r>
        <w:t>2</w:t>
      </w:r>
    </w:p>
    <w:p>
      <w:r>
        <w:t>Befriedigend, einige Unklarheiten in der Präsentation.</w:t>
      </w:r>
    </w:p>
    <w:p>
      <w:pPr>
        <w:pStyle w:val="Heading5"/>
      </w:pPr>
      <w:r>
        <w:t>1</w:t>
      </w:r>
    </w:p>
    <w:p>
      <w:r>
        <w:t>Mangelhaft, unklare und chaotische Präsentation.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