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robotics</w:t>
      </w:r>
    </w:p>
    <w:p>
      <w:pPr>
        <w:pStyle w:val="Heading3"/>
      </w:pPr>
      <w:r>
        <w:t>Definition</w:t>
      </w:r>
    </w:p>
    <w:p>
      <w:r>
        <w:t>Robotik ist das interdisziplinäre Feld, das sich mit der Konstruktion, dem Betrieb und der Verwendung von Robotern beschäftigt.</w:t>
      </w:r>
    </w:p>
    <w:p>
      <w:pPr>
        <w:pStyle w:val="Heading3"/>
      </w:pPr>
      <w:r>
        <w:t>Example</w:t>
      </w:r>
    </w:p>
    <w:p>
      <w:r>
        <w:t>Ein Industrieroboter, der in einer Fabrik eingesetzt wird, um Teile zu montieren.</w:t>
      </w:r>
    </w:p>
    <w:p>
      <w:pPr>
        <w:pStyle w:val="Heading3"/>
      </w:pPr>
      <w:r>
        <w:t>Visual Description</w:t>
      </w:r>
    </w:p>
    <w:p>
      <w:r>
        <w:t>Ein Bild eines Industrieroboters, der an einem Montageband arbeitet.</w:t>
      </w:r>
    </w:p>
    <w:p>
      <w:pPr>
        <w:pStyle w:val="Heading2"/>
      </w:pPr>
      <w:r>
        <w:t>perception</w:t>
      </w:r>
    </w:p>
    <w:p>
      <w:pPr>
        <w:pStyle w:val="Heading3"/>
      </w:pPr>
      <w:r>
        <w:t>Definition</w:t>
      </w:r>
    </w:p>
    <w:p>
      <w:r>
        <w:t>Wahrnehmung bezieht sich auf die Fähigkeit eines Systems, Informationen aus seiner Umgebung zu sammeln und zu interpretieren.</w:t>
      </w:r>
    </w:p>
    <w:p>
      <w:pPr>
        <w:pStyle w:val="Heading3"/>
      </w:pPr>
      <w:r>
        <w:t>Example</w:t>
      </w:r>
    </w:p>
    <w:p>
      <w:r>
        <w:t>Ein autonomes Fahrzeug nutzt Kameras und Sensoren zur Wahrnehmung von Verkehrsschildern und Fußgängern.</w:t>
      </w:r>
    </w:p>
    <w:p>
      <w:pPr>
        <w:pStyle w:val="Heading3"/>
      </w:pPr>
      <w:r>
        <w:t>Visual Description</w:t>
      </w:r>
    </w:p>
    <w:p>
      <w:r>
        <w:t>Ein Diagramm, das zeigt, wie ein Fahrzeug Sensoren zur Wahrnehmung seiner Umgebung verwendet.</w:t>
      </w:r>
    </w:p>
    <w:p>
      <w:pPr>
        <w:pStyle w:val="Heading2"/>
      </w:pPr>
      <w:r>
        <w:t>localization</w:t>
      </w:r>
    </w:p>
    <w:p>
      <w:pPr>
        <w:pStyle w:val="Heading3"/>
      </w:pPr>
      <w:r>
        <w:t>Definition</w:t>
      </w:r>
    </w:p>
    <w:p>
      <w:r>
        <w:t>Lokalisierung ist der Prozess, durch den ein System seine Position innerhalb einer definierten Umgebung bestimmt.</w:t>
      </w:r>
    </w:p>
    <w:p>
      <w:pPr>
        <w:pStyle w:val="Heading3"/>
      </w:pPr>
      <w:r>
        <w:t>Example</w:t>
      </w:r>
    </w:p>
    <w:p>
      <w:r>
        <w:t>Ein Roboter verwendet GPS und Inertialsensoren zur Lokalisierung in einem Außenbereich.</w:t>
      </w:r>
    </w:p>
    <w:p>
      <w:pPr>
        <w:pStyle w:val="Heading3"/>
      </w:pPr>
      <w:r>
        <w:t>Visual Description</w:t>
      </w:r>
    </w:p>
    <w:p>
      <w:r>
        <w:t>Eine Karte mit einem markierten Punkt, der die Position eines Roboters anzeigt.</w:t>
      </w:r>
    </w:p>
    <w:p>
      <w:pPr>
        <w:pStyle w:val="Heading2"/>
      </w:pPr>
      <w:r>
        <w:t>mapping</w:t>
      </w:r>
    </w:p>
    <w:p>
      <w:pPr>
        <w:pStyle w:val="Heading3"/>
      </w:pPr>
      <w:r>
        <w:t>Definition</w:t>
      </w:r>
    </w:p>
    <w:p>
      <w:r>
        <w:t>Mapping ist der Prozess, durch den ein System eine visuelle oder digitale Repräsentation seiner Umgebung erstellt.</w:t>
      </w:r>
    </w:p>
    <w:p>
      <w:pPr>
        <w:pStyle w:val="Heading3"/>
      </w:pPr>
      <w:r>
        <w:t>Example</w:t>
      </w:r>
    </w:p>
    <w:p>
      <w:r>
        <w:t>Ein Drohne erstellt eine Karte eines Gebiets, indem sie LiDAR-Daten erfasst.</w:t>
      </w:r>
    </w:p>
    <w:p>
      <w:pPr>
        <w:pStyle w:val="Heading3"/>
      </w:pPr>
      <w:r>
        <w:t>Visual Description</w:t>
      </w:r>
    </w:p>
    <w:p>
      <w:r>
        <w:t>Ein Screenshot einer 3D-Karte, die von einer Drohne erstellt wurde.</w:t>
      </w:r>
    </w:p>
    <w:p>
      <w:pPr>
        <w:pStyle w:val="Heading2"/>
      </w:pPr>
      <w:r>
        <w:t>object detection</w:t>
      </w:r>
    </w:p>
    <w:p>
      <w:pPr>
        <w:pStyle w:val="Heading3"/>
      </w:pPr>
      <w:r>
        <w:t>Definition</w:t>
      </w:r>
    </w:p>
    <w:p>
      <w:r>
        <w:t>Objekterkennung bezieht sich auf die Fähigkeit eines Systems, spezifische Objekte in einer Umgebung zu identifizieren und zu klassifizieren.</w:t>
      </w:r>
    </w:p>
    <w:p>
      <w:pPr>
        <w:pStyle w:val="Heading3"/>
      </w:pPr>
      <w:r>
        <w:t>Example</w:t>
      </w:r>
    </w:p>
    <w:p>
      <w:r>
        <w:t>Ein KI-System erkennt und klassifiziert verschiedene Arten von Tieren in einem Video.</w:t>
      </w:r>
    </w:p>
    <w:p>
      <w:pPr>
        <w:pStyle w:val="Heading3"/>
      </w:pPr>
      <w:r>
        <w:t>Visual Description</w:t>
      </w:r>
    </w:p>
    <w:p>
      <w:r>
        <w:t>Ein Bild mit markierten Objekten in einer Szene, wie zum Beispiel Tieren oder Fahrzeugen.</w:t>
      </w:r>
    </w:p>
    <w:p>
      <w:pPr>
        <w:pStyle w:val="Heading2"/>
      </w:pPr>
      <w:r>
        <w:t>pose</w:t>
      </w:r>
    </w:p>
    <w:p>
      <w:pPr>
        <w:pStyle w:val="Heading3"/>
      </w:pPr>
      <w:r>
        <w:t>Definition</w:t>
      </w:r>
    </w:p>
    <w:p>
      <w:r>
        <w:t>Pose beschreibt die Position und Orientierung eines Objekts in einem bestimmten Koordinatensystem.</w:t>
      </w:r>
    </w:p>
    <w:p>
      <w:pPr>
        <w:pStyle w:val="Heading3"/>
      </w:pPr>
      <w:r>
        <w:t>Example</w:t>
      </w:r>
    </w:p>
    <w:p>
      <w:r>
        <w:t>Die Pose eines Roboters wird durch seine Koordinaten und Ausrichtung in einem Raum definiert.</w:t>
      </w:r>
    </w:p>
    <w:p>
      <w:pPr>
        <w:pStyle w:val="Heading3"/>
      </w:pPr>
      <w:r>
        <w:t>Visual Description</w:t>
      </w:r>
    </w:p>
    <w:p>
      <w:r>
        <w:t>Eine Illustration, die die Pose eines Roboters in einem 3D-Raum zeigt.</w:t>
      </w:r>
    </w:p>
    <w:p>
      <w:pPr>
        <w:pStyle w:val="Heading2"/>
      </w:pPr>
      <w:r>
        <w:t>path planning</w:t>
      </w:r>
    </w:p>
    <w:p>
      <w:pPr>
        <w:pStyle w:val="Heading3"/>
      </w:pPr>
      <w:r>
        <w:t>Definition</w:t>
      </w:r>
    </w:p>
    <w:p>
      <w:r>
        <w:t>Pfadplanung ist der Prozess, durch den ein System einen optimalen Weg von einem Punkt zu einem anderen in seiner Umgebung berechnet.</w:t>
      </w:r>
    </w:p>
    <w:p>
      <w:pPr>
        <w:pStyle w:val="Heading3"/>
      </w:pPr>
      <w:r>
        <w:t>Example</w:t>
      </w:r>
    </w:p>
    <w:p>
      <w:r>
        <w:t>Ein autonomes Fahrzeug plant seinen Pfad, um Hindernisse zu umgehen und effizient ans Ziel zu gelangen.</w:t>
      </w:r>
    </w:p>
    <w:p>
      <w:pPr>
        <w:pStyle w:val="Heading3"/>
      </w:pPr>
      <w:r>
        <w:t>Visual Description</w:t>
      </w:r>
    </w:p>
    <w:p>
      <w:r>
        <w:t>Eine Grafik, die den geplanten Pfad eines Roboters durch ein Labyrinth zeigt.</w:t>
      </w:r>
    </w:p>
    <w:p>
      <w:pPr>
        <w:pStyle w:val="Heading2"/>
      </w:pPr>
      <w:r>
        <w:t>feedback loop</w:t>
      </w:r>
    </w:p>
    <w:p>
      <w:pPr>
        <w:pStyle w:val="Heading3"/>
      </w:pPr>
      <w:r>
        <w:t>Definition</w:t>
      </w:r>
    </w:p>
    <w:p>
      <w:r>
        <w:t>Ein Rückkopplungskreis ist ein Prozess, bei dem die Ergebnisse eines Systems verwendet werden, um dessen zukünftiges Verhalten zu steuern.</w:t>
      </w:r>
    </w:p>
    <w:p>
      <w:pPr>
        <w:pStyle w:val="Heading3"/>
      </w:pPr>
      <w:r>
        <w:t>Example</w:t>
      </w:r>
    </w:p>
    <w:p>
      <w:r>
        <w:t>Ein Thermostat passt die Heizleistung basierend auf der gemessenen Raumtemperatur an.</w:t>
      </w:r>
    </w:p>
    <w:p>
      <w:pPr>
        <w:pStyle w:val="Heading3"/>
      </w:pPr>
      <w:r>
        <w:t>Visual Description</w:t>
      </w:r>
    </w:p>
    <w:p>
      <w:r>
        <w:t>Ein Diagramm, das den Rückkopplungsprozess eines Thermostats zeigt.</w:t>
      </w:r>
    </w:p>
    <w:p>
      <w:pPr>
        <w:pStyle w:val="Heading2"/>
      </w:pPr>
      <w:r>
        <w:t>SLAM</w:t>
      </w:r>
    </w:p>
    <w:p>
      <w:pPr>
        <w:pStyle w:val="Heading3"/>
      </w:pPr>
      <w:r>
        <w:t>Definition</w:t>
      </w:r>
    </w:p>
    <w:p>
      <w:r>
        <w:t>SLAM (Simultaneous Localization and Mapping) ist ein Verfahren, bei dem ein Roboter gleichzeitig seine Position lokalisiert und eine Karte seiner Umgebung erstellt.</w:t>
      </w:r>
    </w:p>
    <w:p>
      <w:pPr>
        <w:pStyle w:val="Heading3"/>
      </w:pPr>
      <w:r>
        <w:t>Example</w:t>
      </w:r>
    </w:p>
    <w:p>
      <w:r>
        <w:t>Ein Roboter in einem unbekannten Raum verwendet SLAM, um sich zu orientieren und eine Karte zu erstellen.</w:t>
      </w:r>
    </w:p>
    <w:p>
      <w:pPr>
        <w:pStyle w:val="Heading3"/>
      </w:pPr>
      <w:r>
        <w:t>Visual Description</w:t>
      </w:r>
    </w:p>
    <w:p>
      <w:r>
        <w:t>Eine Animation, die zeigt, wie SLAM in einem Raum funktioniert.</w:t>
      </w:r>
    </w:p>
    <w:p>
      <w:pPr>
        <w:pStyle w:val="Heading2"/>
      </w:pPr>
      <w:r>
        <w:t>fail-safe</w:t>
      </w:r>
    </w:p>
    <w:p>
      <w:pPr>
        <w:pStyle w:val="Heading3"/>
      </w:pPr>
      <w:r>
        <w:t>Definition</w:t>
      </w:r>
    </w:p>
    <w:p>
      <w:r>
        <w:t>Fail-Safe bezeichnet Systeme oder Mechanismen, die im Falle eines Fehlers sicherstellen, dass der Betrieb auf eine sichere Weise fortgesetzt wird.</w:t>
      </w:r>
    </w:p>
    <w:p>
      <w:pPr>
        <w:pStyle w:val="Heading3"/>
      </w:pPr>
      <w:r>
        <w:t>Example</w:t>
      </w:r>
    </w:p>
    <w:p>
      <w:r>
        <w:t>Ein Aufzugssystem hat einen Fail-Safe-Mechanismus, der verhindert, dass der Aufzug im Falle eines Stromausfalls abstürzt.</w:t>
      </w:r>
    </w:p>
    <w:p>
      <w:pPr>
        <w:pStyle w:val="Heading3"/>
      </w:pPr>
      <w:r>
        <w:t>Visual Description</w:t>
      </w:r>
    </w:p>
    <w:p>
      <w:r>
        <w:t>Ein Bild eines Aufzugs mit Hinweisen auf den Fail-Safe-Mechanismus.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