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Assessment Items</w:t>
      </w:r>
    </w:p>
    <w:p>
      <w:pPr>
        <w:pStyle w:val="Heading2"/>
      </w:pPr>
      <w:r>
        <w:t>Describe the process of structured optical projection used in ASCAND.</w:t>
      </w:r>
    </w:p>
    <w:p>
      <w:r>
        <w:t>Item Id: 1</w:t>
      </w:r>
    </w:p>
    <w:p>
      <w:pPr>
        <w:pStyle w:val="Heading3"/>
      </w:pPr>
      <w:r>
        <w:t>Correct Answer</w:t>
      </w:r>
    </w:p>
    <w:p>
      <w:r>
        <w:t>Structured optical projection involves projecting a known pattern of light onto an object. The deformation of this pattern when it interacts with the object's surface is captured by sensors. This information is then analyzed to create a 3D representation of the object.</w:t>
      </w:r>
    </w:p>
    <w:p>
      <w:pPr>
        <w:pStyle w:val="Heading3"/>
      </w:pPr>
      <w:r>
        <w:t>Rubric</w:t>
      </w:r>
    </w:p>
    <w:p>
      <w:pPr>
        <w:pStyle w:val="Heading4"/>
      </w:pPr>
      <w:r>
        <w:t>Criteria</w:t>
      </w:r>
    </w:p>
    <w:p>
      <w:pPr>
        <w:pStyle w:val="Heading6"/>
      </w:pPr>
      <w:r>
        <w:t>Description</w:t>
      </w:r>
    </w:p>
    <w:p>
      <w:r>
        <w:t>Accurately describes the structured optical projection process.</w:t>
      </w:r>
    </w:p>
    <w:p>
      <w:r>
        <w:t>Points: 4</w:t>
      </w:r>
    </w:p>
    <w:p>
      <w:pPr>
        <w:pStyle w:val="Heading6"/>
      </w:pPr>
      <w:r>
        <w:t>Description</w:t>
      </w:r>
    </w:p>
    <w:p>
      <w:r>
        <w:t>Mentions the role of pattern deformation.</w:t>
      </w:r>
    </w:p>
    <w:p>
      <w:r>
        <w:t>Points: 2</w:t>
      </w:r>
    </w:p>
    <w:p>
      <w:pPr>
        <w:pStyle w:val="Heading6"/>
      </w:pPr>
      <w:r>
        <w:t>Description</w:t>
      </w:r>
    </w:p>
    <w:p>
      <w:r>
        <w:t>Explains the use of sensors in capturing data.</w:t>
      </w:r>
    </w:p>
    <w:p>
      <w:r>
        <w:t>Points: 2</w:t>
      </w:r>
    </w:p>
    <w:p>
      <w:pPr>
        <w:pStyle w:val="Heading6"/>
      </w:pPr>
      <w:r>
        <w:t>Description</w:t>
      </w:r>
    </w:p>
    <w:p>
      <w:r>
        <w:t>Includes no inaccuracies about ASCAND.</w:t>
      </w:r>
    </w:p>
    <w:p>
      <w:r>
        <w:t>Points: 2</w:t>
      </w:r>
    </w:p>
    <w:p>
      <w:r>
        <w:t>Total Points: 10</w:t>
      </w:r>
    </w:p>
    <w:p>
      <w:pPr>
        <w:pStyle w:val="Heading2"/>
      </w:pPr>
      <w:r>
        <w:t>Explain the difference between measurement, calculation, and estimation in the context of data analysis.</w:t>
      </w:r>
    </w:p>
    <w:p>
      <w:r>
        <w:t>Item Id: 2</w:t>
      </w:r>
    </w:p>
    <w:p>
      <w:pPr>
        <w:pStyle w:val="Heading3"/>
      </w:pPr>
      <w:r>
        <w:t>Correct Answer</w:t>
      </w:r>
    </w:p>
    <w:p>
      <w:r>
        <w:t>Measurement refers to obtaining data directly from a source, such as using a ruler to find the length of an object. Calculation involves deriving values from measured data, such as finding the area of a rectangle using its length and width. Estimation is an AI-inferred approximation based on patterns and previous data, not directly measured or calculated.</w:t>
      </w:r>
    </w:p>
    <w:p>
      <w:pPr>
        <w:pStyle w:val="Heading3"/>
      </w:pPr>
      <w:r>
        <w:t>Rubric</w:t>
      </w:r>
    </w:p>
    <w:p>
      <w:pPr>
        <w:pStyle w:val="Heading4"/>
      </w:pPr>
      <w:r>
        <w:t>Criteria</w:t>
      </w:r>
    </w:p>
    <w:p>
      <w:pPr>
        <w:pStyle w:val="Heading6"/>
      </w:pPr>
      <w:r>
        <w:t>Description</w:t>
      </w:r>
    </w:p>
    <w:p>
      <w:r>
        <w:t>Clearly defines measurement, calculation, and estimation.</w:t>
      </w:r>
    </w:p>
    <w:p>
      <w:r>
        <w:t>Points: 4</w:t>
      </w:r>
    </w:p>
    <w:p>
      <w:pPr>
        <w:pStyle w:val="Heading6"/>
      </w:pPr>
      <w:r>
        <w:t>Description</w:t>
      </w:r>
    </w:p>
    <w:p>
      <w:r>
        <w:t>Gives an example for each term.</w:t>
      </w:r>
    </w:p>
    <w:p>
      <w:r>
        <w:t>Points: 3</w:t>
      </w:r>
    </w:p>
    <w:p>
      <w:pPr>
        <w:pStyle w:val="Heading6"/>
      </w:pPr>
      <w:r>
        <w:t>Description</w:t>
      </w:r>
    </w:p>
    <w:p>
      <w:r>
        <w:t>Correctly distinguishes between the three concepts.</w:t>
      </w:r>
    </w:p>
    <w:p>
      <w:r>
        <w:t>Points: 3</w:t>
      </w:r>
    </w:p>
    <w:p>
      <w:pPr>
        <w:pStyle w:val="Heading6"/>
      </w:pPr>
      <w:r>
        <w:t>Description</w:t>
      </w:r>
    </w:p>
    <w:p>
      <w:r>
        <w:t>No inaccuracies in definitions.</w:t>
      </w:r>
    </w:p>
    <w:p>
      <w:r>
        <w:t>Points: 2</w:t>
      </w:r>
    </w:p>
    <w:p>
      <w:r>
        <w:t>Total Points: 12</w:t>
      </w:r>
    </w:p>
    <w:p>
      <w:pPr>
        <w:pStyle w:val="Heading2"/>
      </w:pPr>
      <w:r>
        <w:t>Discuss the role of AI-based analysis in ASCAND.</w:t>
      </w:r>
    </w:p>
    <w:p>
      <w:r>
        <w:t>Item Id: 3</w:t>
      </w:r>
    </w:p>
    <w:p>
      <w:pPr>
        <w:pStyle w:val="Heading3"/>
      </w:pPr>
      <w:r>
        <w:t>Correct Answer</w:t>
      </w:r>
    </w:p>
    <w:p>
      <w:r>
        <w:t>AI-based analysis in ASCAND interprets the data captured from structured optical projection. It processes the information to identify patterns, enhance accuracy, and support decision-making in creating 3D models. This analysis helps in inferring details that may not be directly measurable.</w:t>
      </w:r>
    </w:p>
    <w:p>
      <w:pPr>
        <w:pStyle w:val="Heading3"/>
      </w:pPr>
      <w:r>
        <w:t>Rubric</w:t>
      </w:r>
    </w:p>
    <w:p>
      <w:pPr>
        <w:pStyle w:val="Heading4"/>
      </w:pPr>
      <w:r>
        <w:t>Criteria</w:t>
      </w:r>
    </w:p>
    <w:p>
      <w:pPr>
        <w:pStyle w:val="Heading6"/>
      </w:pPr>
      <w:r>
        <w:t>Description</w:t>
      </w:r>
    </w:p>
    <w:p>
      <w:r>
        <w:t>Describes the purpose of AI-based analysis in ASCAND.</w:t>
      </w:r>
    </w:p>
    <w:p>
      <w:r>
        <w:t>Points: 4</w:t>
      </w:r>
    </w:p>
    <w:p>
      <w:pPr>
        <w:pStyle w:val="Heading6"/>
      </w:pPr>
      <w:r>
        <w:t>Description</w:t>
      </w:r>
    </w:p>
    <w:p>
      <w:r>
        <w:t>Mentions the enhancement of accuracy.</w:t>
      </w:r>
    </w:p>
    <w:p>
      <w:r>
        <w:t>Points: 3</w:t>
      </w:r>
    </w:p>
    <w:p>
      <w:pPr>
        <w:pStyle w:val="Heading6"/>
      </w:pPr>
      <w:r>
        <w:t>Description</w:t>
      </w:r>
    </w:p>
    <w:p>
      <w:r>
        <w:t>Explains how AI infers data.</w:t>
      </w:r>
    </w:p>
    <w:p>
      <w:r>
        <w:t>Points: 3</w:t>
      </w:r>
    </w:p>
    <w:p>
      <w:pPr>
        <w:pStyle w:val="Heading6"/>
      </w:pPr>
      <w:r>
        <w:t>Description</w:t>
      </w:r>
    </w:p>
    <w:p>
      <w:r>
        <w:t>No inaccuracies in the explanation.</w:t>
      </w:r>
    </w:p>
    <w:p>
      <w:r>
        <w:t>Points: 2</w:t>
      </w:r>
    </w:p>
    <w:p>
      <w:r>
        <w:t>Total Points: 12</w:t>
      </w:r>
    </w:p>
    <w:p>
      <w:pPr>
        <w:pStyle w:val="Heading2"/>
      </w:pPr>
      <w:r>
        <w:t>What are the potential limitations of using ASCAND for 3D modeling?</w:t>
      </w:r>
    </w:p>
    <w:p>
      <w:r>
        <w:t>Item Id: 4</w:t>
      </w:r>
    </w:p>
    <w:p>
      <w:pPr>
        <w:pStyle w:val="Heading3"/>
      </w:pPr>
      <w:r>
        <w:t>Correct Answer</w:t>
      </w:r>
    </w:p>
    <w:p>
      <w:r>
        <w:t>Potential limitations of using ASCAND for 3D modeling include the dependency on lighting conditions for accurate projection, the complexity of object surfaces that may distort the projected patterns, and the potential for AI analysis to misinterpret data if it encounters unfamiliar patterns.</w:t>
      </w:r>
    </w:p>
    <w:p>
      <w:pPr>
        <w:pStyle w:val="Heading3"/>
      </w:pPr>
      <w:r>
        <w:t>Rubric</w:t>
      </w:r>
    </w:p>
    <w:p>
      <w:pPr>
        <w:pStyle w:val="Heading4"/>
      </w:pPr>
      <w:r>
        <w:t>Criteria</w:t>
      </w:r>
    </w:p>
    <w:p>
      <w:pPr>
        <w:pStyle w:val="Heading6"/>
      </w:pPr>
      <w:r>
        <w:t>Description</w:t>
      </w:r>
    </w:p>
    <w:p>
      <w:r>
        <w:t>Identifies at least three limitations.</w:t>
      </w:r>
    </w:p>
    <w:p>
      <w:r>
        <w:t>Points: 4</w:t>
      </w:r>
    </w:p>
    <w:p>
      <w:pPr>
        <w:pStyle w:val="Heading6"/>
      </w:pPr>
      <w:r>
        <w:t>Description</w:t>
      </w:r>
    </w:p>
    <w:p>
      <w:r>
        <w:t>Explains how each limitation affects the modeling process.</w:t>
      </w:r>
    </w:p>
    <w:p>
      <w:r>
        <w:t>Points: 4</w:t>
      </w:r>
    </w:p>
    <w:p>
      <w:pPr>
        <w:pStyle w:val="Heading6"/>
      </w:pPr>
      <w:r>
        <w:t>Description</w:t>
      </w:r>
    </w:p>
    <w:p>
      <w:r>
        <w:t>Maintains technical accuracy in describing limitations.</w:t>
      </w:r>
    </w:p>
    <w:p>
      <w:r>
        <w:t>Points: 2</w:t>
      </w:r>
    </w:p>
    <w:p>
      <w:r>
        <w:t>Total Points: 10</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