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Module</w:t>
      </w:r>
    </w:p>
    <w:p>
      <w:r>
        <w:t>Machine Vision in Manufacturing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lo_25_01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List three applications of machine vision in manufacturing and provide a brief description of each.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Provide examples of how machine vision can be used for inspection, guidance, identification, and traceability in a manufacturing context.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Describe the roles of inspection, guidance, identification, and traceability in a hypothetical manufacturing process. Discuss the interdependencies among these roles.</w:t>
      </w:r>
    </w:p>
    <w:p>
      <w:pPr>
        <w:pStyle w:val="Heading2"/>
      </w:pPr>
      <w:r>
        <w:t>lo_25_02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Explain what is meant by 'measurable visual or geometric features' in manufacturing.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Given a manufacturing requirement for a part, identify two measurable visual features that can be used to assess its quality.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Translate a specified manufacturing requirement into a detailed list of measurable visual and geometric features, including their significance in the manufacturing process.</w:t>
      </w:r>
    </w:p>
    <w:p>
      <w:pPr>
        <w:pStyle w:val="Heading2"/>
      </w:pPr>
      <w:r>
        <w:t>lo_25_03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What components are typically involved in an inspection workflow?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Design a basic inspection workflow for a product using scan evidence. Include at least three stages and describe the purpose of each stage.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Create a comprehensive inspection workflow for a specific manufacturing scenario, detailing the use of scan evidence at each stage and the expected outcomes.</w:t>
      </w:r>
    </w:p>
    <w:p>
      <w:pPr>
        <w:pStyle w:val="Heading2"/>
      </w:pPr>
      <w:r>
        <w:t>lo_25_04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Define false accepts and false rejects in the context of machine vision.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Analyze a case study where false accepts and false rejects occurred. Discuss the potential consequences for the manufacturing process.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Evaluate a given set of data on false accepts and false rejects in a manufacturing process. Discuss the implications of these errors on product quality and operational efficiency.</w:t>
      </w:r>
    </w:p>
    <w:p>
      <w:pPr>
        <w:pStyle w:val="Heading2"/>
      </w:pPr>
      <w:r>
        <w:t>lo_25_05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What are some potential benefits of automation in manufacturing?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Identify and discuss two limitations of automation in a specific manufacturing scenario.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Evaluate the benefits and limitations of automation in a detailed case study of a manufacturing scenario. Provide recommendations for optimizing the use of automation.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Understanding of Concepts</w:t>
      </w:r>
    </w:p>
    <w:p>
      <w:pPr>
        <w:pStyle w:val="Heading4"/>
      </w:pPr>
      <w:r>
        <w:t>Description</w:t>
      </w:r>
    </w:p>
    <w:p>
      <w:r>
        <w:t>Demonstrates a clear understanding of machine vision applications and features.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Thorough understanding with detailed explanations.</w:t>
      </w:r>
    </w:p>
    <w:p>
      <w:pPr>
        <w:pStyle w:val="Heading5"/>
      </w:pPr>
      <w:r>
        <w:t>Good</w:t>
      </w:r>
    </w:p>
    <w:p>
      <w:r>
        <w:t>Clear understanding with minor gaps in detail.</w:t>
      </w:r>
    </w:p>
    <w:p>
      <w:pPr>
        <w:pStyle w:val="Heading5"/>
      </w:pPr>
      <w:r>
        <w:t>Satisfactory</w:t>
      </w:r>
    </w:p>
    <w:p>
      <w:r>
        <w:t>Basic understanding, but lacks depth.</w:t>
      </w:r>
    </w:p>
    <w:p>
      <w:pPr>
        <w:pStyle w:val="Heading5"/>
      </w:pPr>
      <w:r>
        <w:t>Needs Improvement</w:t>
      </w:r>
    </w:p>
    <w:p>
      <w:r>
        <w:t>Limited understanding and unclear explanations.</w:t>
      </w:r>
    </w:p>
    <w:p>
      <w:pPr>
        <w:pStyle w:val="Heading4"/>
      </w:pPr>
      <w:r>
        <w:t>Category</w:t>
      </w:r>
    </w:p>
    <w:p>
      <w:r>
        <w:t>Workflow Design</w:t>
      </w:r>
    </w:p>
    <w:p>
      <w:pPr>
        <w:pStyle w:val="Heading4"/>
      </w:pPr>
      <w:r>
        <w:t>Description</w:t>
      </w:r>
    </w:p>
    <w:p>
      <w:r>
        <w:t>Effectively designs an inspection workflow utilizing scan evidence.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Comprehensive design with well-defined stages.</w:t>
      </w:r>
    </w:p>
    <w:p>
      <w:pPr>
        <w:pStyle w:val="Heading5"/>
      </w:pPr>
      <w:r>
        <w:t>Good</w:t>
      </w:r>
    </w:p>
    <w:p>
      <w:r>
        <w:t>Clear design with most stages defined.</w:t>
      </w:r>
    </w:p>
    <w:p>
      <w:pPr>
        <w:pStyle w:val="Heading5"/>
      </w:pPr>
      <w:r>
        <w:t>Satisfactory</w:t>
      </w:r>
    </w:p>
    <w:p>
      <w:r>
        <w:t>Basic design but lacks clarity in stages.</w:t>
      </w:r>
    </w:p>
    <w:p>
      <w:pPr>
        <w:pStyle w:val="Heading5"/>
      </w:pPr>
      <w:r>
        <w:t>Needs Improvement</w:t>
      </w:r>
    </w:p>
    <w:p>
      <w:r>
        <w:t>Unclear or incomplete design.</w:t>
      </w:r>
    </w:p>
    <w:p>
      <w:pPr>
        <w:pStyle w:val="Heading4"/>
      </w:pPr>
      <w:r>
        <w:t>Category</w:t>
      </w:r>
    </w:p>
    <w:p>
      <w:r>
        <w:t>Analysis and Evaluation</w:t>
      </w:r>
    </w:p>
    <w:p>
      <w:pPr>
        <w:pStyle w:val="Heading4"/>
      </w:pPr>
      <w:r>
        <w:t>Description</w:t>
      </w:r>
    </w:p>
    <w:p>
      <w:r>
        <w:t>Analyzes and evaluates consequences of false accepts and false rejects.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In-depth analysis with clear implications discussed.</w:t>
      </w:r>
    </w:p>
    <w:p>
      <w:pPr>
        <w:pStyle w:val="Heading5"/>
      </w:pPr>
      <w:r>
        <w:t>Good</w:t>
      </w:r>
    </w:p>
    <w:p>
      <w:r>
        <w:t>Solid analysis with some implications mentioned.</w:t>
      </w:r>
    </w:p>
    <w:p>
      <w:pPr>
        <w:pStyle w:val="Heading5"/>
      </w:pPr>
      <w:r>
        <w:t>Satisfactory</w:t>
      </w:r>
    </w:p>
    <w:p>
      <w:r>
        <w:t>Basic analysis but lacks detail in implications.</w:t>
      </w:r>
    </w:p>
    <w:p>
      <w:pPr>
        <w:pStyle w:val="Heading5"/>
      </w:pPr>
      <w:r>
        <w:t>Needs Improvement</w:t>
      </w:r>
    </w:p>
    <w:p>
      <w:r>
        <w:t>Limited analysis with unclear implications.</w:t>
      </w:r>
    </w:p>
    <w:p>
      <w:pPr>
        <w:pStyle w:val="Heading4"/>
      </w:pPr>
      <w:r>
        <w:t>Category</w:t>
      </w:r>
    </w:p>
    <w:p>
      <w:r>
        <w:t>Critical Thinking</w:t>
      </w:r>
    </w:p>
    <w:p>
      <w:pPr>
        <w:pStyle w:val="Heading4"/>
      </w:pPr>
      <w:r>
        <w:t>Description</w:t>
      </w:r>
    </w:p>
    <w:p>
      <w:r>
        <w:t>Evaluates automation benefits and limitations in a manufacturing context.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Thoughtful evaluation with well-supported recommendations.</w:t>
      </w:r>
    </w:p>
    <w:p>
      <w:pPr>
        <w:pStyle w:val="Heading5"/>
      </w:pPr>
      <w:r>
        <w:t>Good</w:t>
      </w:r>
    </w:p>
    <w:p>
      <w:r>
        <w:t>Clear evaluation with some recommendations.</w:t>
      </w:r>
    </w:p>
    <w:p>
      <w:pPr>
        <w:pStyle w:val="Heading5"/>
      </w:pPr>
      <w:r>
        <w:t>Satisfactory</w:t>
      </w:r>
    </w:p>
    <w:p>
      <w:r>
        <w:t>Basic evaluation but lacks depth in recommendations.</w:t>
      </w:r>
    </w:p>
    <w:p>
      <w:pPr>
        <w:pStyle w:val="Heading5"/>
      </w:pPr>
      <w:r>
        <w:t>Needs Improvement</w:t>
      </w:r>
    </w:p>
    <w:p>
      <w:r>
        <w:t>Limited evaluation with unclear recommendations.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