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Automated Quality Control System Design</w:t>
      </w:r>
    </w:p>
    <w:p>
      <w:r>
        <w:rPr>
          <w:color w:val="606060"/>
          <w:sz w:val="22"/>
        </w:rPr>
        <w:t>module_25 | Grade 8-12 | 5 days</w:t>
      </w:r>
    </w:p>
    <w:p/>
    <w:p>
      <w:pPr>
        <w:pStyle w:val="Heading1"/>
      </w:pPr>
      <w:r>
        <w:t>Problemstatement</w:t>
      </w:r>
    </w:p>
    <w:p>
      <w:r>
        <w:t>Design an automated quality control system for a fictional manufacturing company that produces custom-designed widgets. The system should utilize machine vision technology to inspect widgets for defects such as incorrect dimensions, surface imperfections, and color discrepancies. Your solution must consider various factors including cost, efficiency, and adaptability to different widget designs.</w:t>
      </w:r>
    </w:p>
    <w:p>
      <w:pPr>
        <w:pStyle w:val="Heading1"/>
      </w:pPr>
      <w:r>
        <w:t>Constraints</w:t>
      </w:r>
    </w:p>
    <w:p>
      <w:pPr>
        <w:pStyle w:val="ListBullet"/>
      </w:pPr>
      <w:r>
        <w:t>The system must be able to inspect at least 50 widgets per minute.</w:t>
      </w:r>
    </w:p>
    <w:p>
      <w:pPr>
        <w:pStyle w:val="ListBullet"/>
      </w:pPr>
      <w:r>
        <w:t>The budget for the design should not exceed $10,000.</w:t>
      </w:r>
    </w:p>
    <w:p>
      <w:pPr>
        <w:pStyle w:val="ListBullet"/>
      </w:pPr>
      <w:r>
        <w:t>The solution should be adaptable to at least three different widget designs.</w:t>
      </w:r>
    </w:p>
    <w:p>
      <w:pPr>
        <w:pStyle w:val="ListBullet"/>
      </w:pPr>
      <w:r>
        <w:t>You must include a method for data storage and analysis of inspection results.</w:t>
      </w:r>
    </w:p>
    <w:p>
      <w:pPr>
        <w:pStyle w:val="Heading1"/>
      </w:pPr>
      <w:r>
        <w:t>Successcriteria</w:t>
      </w:r>
    </w:p>
    <w:p>
      <w:pPr>
        <w:pStyle w:val="ListBullet"/>
      </w:pPr>
      <w:r>
        <w:t>A clear and detailed design proposal that includes diagrams and specifications.</w:t>
      </w:r>
    </w:p>
    <w:p>
      <w:pPr>
        <w:pStyle w:val="ListBullet"/>
      </w:pPr>
      <w:r>
        <w:t>An explanation of how the proposed system meets the constraints and success criteria.</w:t>
      </w:r>
    </w:p>
    <w:p>
      <w:pPr>
        <w:pStyle w:val="ListBullet"/>
      </w:pPr>
      <w:r>
        <w:t>Evidence of decision-making processes, including data analysis or research that supports the chosen technology and design features.</w:t>
      </w:r>
    </w:p>
    <w:p>
      <w:pPr>
        <w:pStyle w:val="ListBullet"/>
      </w:pPr>
      <w:r>
        <w:t>A prototype or simulation demonstrating the core functionalities of the proposed system.</w:t>
      </w:r>
    </w:p>
    <w:p>
      <w:pPr>
        <w:pStyle w:val="Heading1"/>
      </w:pPr>
      <w:r>
        <w:t>Reflectionquestions</w:t>
      </w:r>
    </w:p>
    <w:p>
      <w:pPr>
        <w:pStyle w:val="ListBullet"/>
      </w:pPr>
      <w:r>
        <w:t>What challenges did you encounter while designing your automated quality control system?</w:t>
      </w:r>
    </w:p>
    <w:p>
      <w:pPr>
        <w:pStyle w:val="ListBullet"/>
      </w:pPr>
      <w:r>
        <w:t>How did you ensure that your system could adapt to different widget designs?</w:t>
      </w:r>
    </w:p>
    <w:p>
      <w:pPr>
        <w:pStyle w:val="ListBullet"/>
      </w:pPr>
      <w:r>
        <w:t>What role did evidence-based decision making play in your design process?</w:t>
      </w:r>
    </w:p>
    <w:p>
      <w:pPr>
        <w:pStyle w:val="ListBullet"/>
      </w:pPr>
      <w:r>
        <w:t>In what ways could your design be improved or modified for future 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