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Extensionactivities</w:t>
      </w:r>
    </w:p>
    <w:p>
      <w:pPr>
        <w:pStyle w:val="Heading2"/>
      </w:pPr>
      <w:r>
        <w:t>Shadow Art</w:t>
      </w:r>
    </w:p>
    <w:p>
      <w:pPr>
        <w:pStyle w:val="Heading3"/>
      </w:pPr>
      <w:r>
        <w:t>Description</w:t>
      </w:r>
    </w:p>
    <w:p>
      <w:r>
        <w:t>Create art using shadows! Use a flashlight to project shadows of various objects onto a wall or paper. Experiment with different angles and distances to see how the shadow size and shape change. Discuss how this relates to the principles of structured optical projection.</w:t>
      </w:r>
    </w:p>
    <w:p>
      <w:pPr>
        <w:pStyle w:val="Heading3"/>
      </w:pPr>
      <w:r>
        <w:t>Materialsneeded</w:t>
      </w:r>
    </w:p>
    <w:p>
      <w:pPr>
        <w:pStyle w:val="ListBullet"/>
      </w:pPr>
      <w:r>
        <w:t>Flashlight</w:t>
      </w:r>
    </w:p>
    <w:p>
      <w:pPr>
        <w:pStyle w:val="ListBullet"/>
      </w:pPr>
      <w:r>
        <w:t>Various small objects</w:t>
      </w:r>
    </w:p>
    <w:p>
      <w:pPr>
        <w:pStyle w:val="ListBullet"/>
      </w:pPr>
      <w:r>
        <w:t>Paper</w:t>
      </w:r>
    </w:p>
    <w:p>
      <w:pPr>
        <w:pStyle w:val="ListBullet"/>
      </w:pPr>
      <w:r>
        <w:t>Pencil</w:t>
      </w:r>
    </w:p>
    <w:p>
      <w:pPr>
        <w:pStyle w:val="Heading3"/>
      </w:pPr>
      <w:r>
        <w:t>Learningoutcomes</w:t>
      </w:r>
    </w:p>
    <w:p>
      <w:pPr>
        <w:pStyle w:val="ListBullet"/>
      </w:pPr>
      <w:r>
        <w:t>Understand the concept of projection and its applications.</w:t>
      </w:r>
    </w:p>
    <w:p>
      <w:pPr>
        <w:pStyle w:val="ListBullet"/>
      </w:pPr>
      <w:r>
        <w:t>Explore how light can create different visual effects.</w:t>
      </w:r>
    </w:p>
    <w:p>
      <w:pPr>
        <w:pStyle w:val="Heading2"/>
      </w:pPr>
      <w:r>
        <w:t>DIY Color Filter Experiment</w:t>
      </w:r>
    </w:p>
    <w:p>
      <w:pPr>
        <w:pStyle w:val="Heading3"/>
      </w:pPr>
      <w:r>
        <w:t>Description</w:t>
      </w:r>
    </w:p>
    <w:p>
      <w:r>
        <w:t>Using colored plastic wrap or transparent colored sheets, create your own color filters. Shine a light through different filters and observe how colors change. Discuss the role of filters in machine vision systems.</w:t>
      </w:r>
    </w:p>
    <w:p>
      <w:pPr>
        <w:pStyle w:val="Heading3"/>
      </w:pPr>
      <w:r>
        <w:t>Materialsneeded</w:t>
      </w:r>
    </w:p>
    <w:p>
      <w:pPr>
        <w:pStyle w:val="ListBullet"/>
      </w:pPr>
      <w:r>
        <w:t>Flashlight</w:t>
      </w:r>
    </w:p>
    <w:p>
      <w:pPr>
        <w:pStyle w:val="ListBullet"/>
      </w:pPr>
      <w:r>
        <w:t>Colored plastic wrap or transparent colored sheets</w:t>
      </w:r>
    </w:p>
    <w:p>
      <w:pPr>
        <w:pStyle w:val="ListBullet"/>
      </w:pPr>
      <w:r>
        <w:t>White paper</w:t>
      </w:r>
    </w:p>
    <w:p>
      <w:pPr>
        <w:pStyle w:val="Heading3"/>
      </w:pPr>
      <w:r>
        <w:t>Learningoutcomes</w:t>
      </w:r>
    </w:p>
    <w:p>
      <w:pPr>
        <w:pStyle w:val="ListBullet"/>
      </w:pPr>
      <w:r>
        <w:t>Learn about color perception and filtering.</w:t>
      </w:r>
    </w:p>
    <w:p>
      <w:pPr>
        <w:pStyle w:val="ListBullet"/>
      </w:pPr>
      <w:r>
        <w:t>Discuss how machine vision systems interpret colors.</w:t>
      </w:r>
    </w:p>
    <w:p>
      <w:pPr>
        <w:pStyle w:val="Heading2"/>
      </w:pPr>
      <w:r>
        <w:t>Object Recognition Challenge</w:t>
      </w:r>
    </w:p>
    <w:p>
      <w:pPr>
        <w:pStyle w:val="Heading3"/>
      </w:pPr>
      <w:r>
        <w:t>Description</w:t>
      </w:r>
    </w:p>
    <w:p>
      <w:r>
        <w:t>Set up a mini scavenger hunt at home where family members find and identify objects based on specific criteria, like color or shape. Use your smartphone to take pictures of each object and discuss how computers might analyze these images.</w:t>
      </w:r>
    </w:p>
    <w:p>
      <w:pPr>
        <w:pStyle w:val="Heading3"/>
      </w:pPr>
      <w:r>
        <w:t>Materialsneeded</w:t>
      </w:r>
    </w:p>
    <w:p>
      <w:pPr>
        <w:pStyle w:val="ListBullet"/>
      </w:pPr>
      <w:r>
        <w:t>Smartphone or camera</w:t>
      </w:r>
    </w:p>
    <w:p>
      <w:pPr>
        <w:pStyle w:val="ListBullet"/>
      </w:pPr>
      <w:r>
        <w:t>Notepad for criteria</w:t>
      </w:r>
    </w:p>
    <w:p>
      <w:pPr>
        <w:pStyle w:val="Heading3"/>
      </w:pPr>
      <w:r>
        <w:t>Learningoutcomes</w:t>
      </w:r>
    </w:p>
    <w:p>
      <w:pPr>
        <w:pStyle w:val="ListBullet"/>
      </w:pPr>
      <w:r>
        <w:t>Explore the concept of object recognition.</w:t>
      </w:r>
    </w:p>
    <w:p>
      <w:pPr>
        <w:pStyle w:val="ListBullet"/>
      </w:pPr>
      <w:r>
        <w:t>Understand how AI-based analysis categorizes objects.</w:t>
      </w:r>
    </w:p>
    <w:p>
      <w:pPr>
        <w:pStyle w:val="Heading2"/>
      </w:pPr>
      <w:r>
        <w:t>Create Your Own Infographic</w:t>
      </w:r>
    </w:p>
    <w:p>
      <w:pPr>
        <w:pStyle w:val="Heading3"/>
      </w:pPr>
      <w:r>
        <w:t>Description</w:t>
      </w:r>
    </w:p>
    <w:p>
      <w:r>
        <w:t>Research a topic related to machine vision, such as applications in manufacturing or healthcare. Create an infographic using online tools or by hand to visually represent your findings.</w:t>
      </w:r>
    </w:p>
    <w:p>
      <w:pPr>
        <w:pStyle w:val="Heading3"/>
      </w:pPr>
      <w:r>
        <w:t>Materialsneeded</w:t>
      </w:r>
    </w:p>
    <w:p>
      <w:pPr>
        <w:pStyle w:val="ListBullet"/>
      </w:pPr>
      <w:r>
        <w:t>Access to the internet</w:t>
      </w:r>
    </w:p>
    <w:p>
      <w:pPr>
        <w:pStyle w:val="ListBullet"/>
      </w:pPr>
      <w:r>
        <w:t>Paper and markers or infographic software</w:t>
      </w:r>
    </w:p>
    <w:p>
      <w:pPr>
        <w:pStyle w:val="Heading3"/>
      </w:pPr>
      <w:r>
        <w:t>Learningoutcomes</w:t>
      </w:r>
    </w:p>
    <w:p>
      <w:pPr>
        <w:pStyle w:val="ListBullet"/>
      </w:pPr>
      <w:r>
        <w:t>Develop research and presentation skills.</w:t>
      </w:r>
    </w:p>
    <w:p>
      <w:pPr>
        <w:pStyle w:val="ListBullet"/>
      </w:pPr>
      <w:r>
        <w:t>Summarize complex information visually.</w:t>
      </w:r>
    </w:p>
    <w:p>
      <w:pPr>
        <w:pStyle w:val="Heading2"/>
      </w:pPr>
      <w:r>
        <w:t>Shadow Play Animation</w:t>
      </w:r>
    </w:p>
    <w:p>
      <w:pPr>
        <w:pStyle w:val="Heading3"/>
      </w:pPr>
      <w:r>
        <w:t>Description</w:t>
      </w:r>
    </w:p>
    <w:p>
      <w:r>
        <w:t>Create a short animation using shadow puppets. Use a light source to cast shadows of your puppets onto a wall. Record your animation and discuss the concept of motion capture and how it relates to machine vision.</w:t>
      </w:r>
    </w:p>
    <w:p>
      <w:pPr>
        <w:pStyle w:val="Heading3"/>
      </w:pPr>
      <w:r>
        <w:t>Materialsneeded</w:t>
      </w:r>
    </w:p>
    <w:p>
      <w:pPr>
        <w:pStyle w:val="ListBullet"/>
      </w:pPr>
      <w:r>
        <w:t>Light source</w:t>
      </w:r>
    </w:p>
    <w:p>
      <w:pPr>
        <w:pStyle w:val="ListBullet"/>
      </w:pPr>
      <w:r>
        <w:t>Cardboard for puppets</w:t>
      </w:r>
    </w:p>
    <w:p>
      <w:pPr>
        <w:pStyle w:val="ListBullet"/>
      </w:pPr>
      <w:r>
        <w:t>Wall or large paper</w:t>
      </w:r>
    </w:p>
    <w:p>
      <w:pPr>
        <w:pStyle w:val="Heading3"/>
      </w:pPr>
      <w:r>
        <w:t>Learningoutcomes</w:t>
      </w:r>
    </w:p>
    <w:p>
      <w:pPr>
        <w:pStyle w:val="ListBullet"/>
      </w:pPr>
      <w:r>
        <w:t>Understand the basics of animation and motion capture.</w:t>
      </w:r>
    </w:p>
    <w:p>
      <w:pPr>
        <w:pStyle w:val="ListBullet"/>
      </w:pPr>
      <w:r>
        <w:t>Discuss the importance of visual representation in technology.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