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Title Slide</w:t>
      </w:r>
    </w:p>
    <w:p>
      <w:pPr>
        <w:pStyle w:val="Heading2"/>
      </w:pPr>
      <w:r>
        <w:t>Title</w:t>
      </w:r>
    </w:p>
    <w:p>
      <w:r>
        <w:t>Machine Vision in Manufacturing</w:t>
      </w:r>
    </w:p>
    <w:p>
      <w:pPr>
        <w:pStyle w:val="Heading2"/>
      </w:pPr>
      <w:r>
        <w:t>Subtitle</w:t>
      </w:r>
    </w:p>
    <w:p>
      <w:r>
        <w:t>Enhancing Production Efficiency and Quality</w:t>
      </w:r>
    </w:p>
    <w:p>
      <w:pPr>
        <w:pStyle w:val="Heading2"/>
      </w:pPr>
      <w:r>
        <w:t>Presenter</w:t>
      </w:r>
    </w:p>
    <w:p>
      <w:r>
        <w:t>Your Name</w:t>
      </w:r>
    </w:p>
    <w:p>
      <w:pPr>
        <w:pStyle w:val="Heading2"/>
      </w:pPr>
      <w:r>
        <w:t>Date</w:t>
      </w:r>
    </w:p>
    <w:p>
      <w:r>
        <w:t>Date</w:t>
      </w:r>
    </w:p>
    <w:p>
      <w:pPr>
        <w:pStyle w:val="Heading1"/>
      </w:pPr>
      <w:r>
        <w:t>Driving Question Slide</w:t>
      </w:r>
    </w:p>
    <w:p>
      <w:pPr>
        <w:pStyle w:val="Heading2"/>
      </w:pPr>
      <w:r>
        <w:t>Driving Question</w:t>
      </w:r>
    </w:p>
    <w:p>
      <w:r>
        <w:t>How does machine vision help manufacturers inspect, guide, and document production?</w:t>
      </w:r>
    </w:p>
    <w:p>
      <w:pPr>
        <w:pStyle w:val="Heading1"/>
      </w:pPr>
      <w:r>
        <w:t>Concept Slides</w:t>
      </w:r>
    </w:p>
    <w:p>
      <w:pPr>
        <w:pStyle w:val="Heading2"/>
      </w:pPr>
      <w:r>
        <w:t>Introduction to Machine Vision</w:t>
      </w:r>
    </w:p>
    <w:p>
      <w:pPr>
        <w:pStyle w:val="Heading3"/>
      </w:pPr>
      <w:r>
        <w:t>Content</w:t>
      </w:r>
    </w:p>
    <w:p>
      <w:r>
        <w:t>Define machine vision and its role in manufacturing. Explain how it integrates structured optical projection, AI-based analysis, and sensor fusion to enhance production processes.</w:t>
      </w:r>
    </w:p>
    <w:p>
      <w:pPr>
        <w:pStyle w:val="Heading2"/>
      </w:pPr>
      <w:r>
        <w:t>Inspection Capabilities</w:t>
      </w:r>
    </w:p>
    <w:p>
      <w:pPr>
        <w:pStyle w:val="Heading3"/>
      </w:pPr>
      <w:r>
        <w:t>Content</w:t>
      </w:r>
    </w:p>
    <w:p>
      <w:r>
        <w:t>Discuss how machine vision systems perform direct measurements to assess product quality, detect defects, and ensure compliance with specifications. Highlight examples of visual inspection applications.</w:t>
      </w:r>
    </w:p>
    <w:p>
      <w:pPr>
        <w:pStyle w:val="Heading2"/>
      </w:pPr>
      <w:r>
        <w:t>Guidance Systems</w:t>
      </w:r>
    </w:p>
    <w:p>
      <w:pPr>
        <w:pStyle w:val="Heading3"/>
      </w:pPr>
      <w:r>
        <w:t>Content</w:t>
      </w:r>
    </w:p>
    <w:p>
      <w:r>
        <w:t>Explain how machine vision is used for real-time guidance of machinery and robotic systems. Describe the process of calculating optimal paths and adjustments based on direct measurements.</w:t>
      </w:r>
    </w:p>
    <w:p>
      <w:pPr>
        <w:pStyle w:val="Heading2"/>
      </w:pPr>
      <w:r>
        <w:t>Documentation and Data Management</w:t>
      </w:r>
    </w:p>
    <w:p>
      <w:pPr>
        <w:pStyle w:val="Heading3"/>
      </w:pPr>
      <w:r>
        <w:t>Content</w:t>
      </w:r>
    </w:p>
    <w:p>
      <w:r>
        <w:t>Explore how machine vision systems document production data through AI-inferred estimations and direct measurements. Discuss the importance of maintaining records for quality control and process improvement.</w:t>
      </w:r>
    </w:p>
    <w:p>
      <w:pPr>
        <w:pStyle w:val="Heading2"/>
      </w:pPr>
      <w:r>
        <w:t>Challenges and Limitations</w:t>
      </w:r>
    </w:p>
    <w:p>
      <w:pPr>
        <w:pStyle w:val="Heading3"/>
      </w:pPr>
      <w:r>
        <w:t>Content</w:t>
      </w:r>
    </w:p>
    <w:p>
      <w:r>
        <w:t>Identify common challenges in implementing machine vision, such as variability in lighting conditions, material surfaces, and the need for calibration. Emphasize that results may not be perfect and require continuous optimization.</w:t>
      </w:r>
    </w:p>
    <w:p>
      <w:pPr>
        <w:pStyle w:val="Heading1"/>
      </w:pPr>
      <w:r>
        <w:t>Conceptual Workflow Diagram Slide</w:t>
      </w:r>
    </w:p>
    <w:p>
      <w:pPr>
        <w:pStyle w:val="Heading2"/>
      </w:pPr>
      <w:r>
        <w:t>Title</w:t>
      </w:r>
    </w:p>
    <w:p>
      <w:r>
        <w:t>Machine Vision Workflow in Manufacturing</w:t>
      </w:r>
    </w:p>
    <w:p>
      <w:pPr>
        <w:pStyle w:val="Heading2"/>
      </w:pPr>
      <w:r>
        <w:t>Content</w:t>
      </w:r>
    </w:p>
    <w:p>
      <w:r>
        <w:t>Illustrate the workflow of machine vision systems, including stages: data acquisition through structured optical projection, AI-based analysis for defect detection, guidance for automation, and documentation of results.</w:t>
      </w:r>
    </w:p>
    <w:p>
      <w:pPr>
        <w:pStyle w:val="Heading1"/>
      </w:pPr>
      <w:r>
        <w:t>Summary And Reflection Slide</w:t>
      </w:r>
    </w:p>
    <w:p>
      <w:pPr>
        <w:pStyle w:val="Heading2"/>
      </w:pPr>
      <w:r>
        <w:t>Summary</w:t>
      </w:r>
    </w:p>
    <w:p>
      <w:r>
        <w:t>Recap the key concepts of how machine vision enhances inspection, guidance, and documentation in manufacturing.</w:t>
      </w:r>
    </w:p>
    <w:p>
      <w:pPr>
        <w:pStyle w:val="Heading2"/>
      </w:pPr>
      <w:r>
        <w:t>Reflection</w:t>
      </w:r>
    </w:p>
    <w:p>
      <w:r>
        <w:t>Encourage students to think critically about the implications of machine vision technology on future manufacturing processes and potential career opportunities in this field.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