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manufacturing</w:t>
      </w:r>
    </w:p>
    <w:p>
      <w:pPr>
        <w:pStyle w:val="Heading3"/>
      </w:pPr>
      <w:r>
        <w:t>Definition</w:t>
      </w:r>
    </w:p>
    <w:p>
      <w:r>
        <w:t>The process of converting raw materials into finished products through various methods and technologies.</w:t>
      </w:r>
    </w:p>
    <w:p>
      <w:pPr>
        <w:pStyle w:val="Heading3"/>
      </w:pPr>
      <w:r>
        <w:t>Example</w:t>
      </w:r>
    </w:p>
    <w:p>
      <w:r>
        <w:t>An automobile assembly line where components are put together to create a car.</w:t>
      </w:r>
    </w:p>
    <w:p>
      <w:pPr>
        <w:pStyle w:val="Heading3"/>
      </w:pPr>
      <w:r>
        <w:t>Visualdescription</w:t>
      </w:r>
    </w:p>
    <w:p>
      <w:r>
        <w:t>An image of a factory floor with machines and workers assembling products.</w:t>
      </w:r>
    </w:p>
    <w:p>
      <w:pPr>
        <w:pStyle w:val="Heading2"/>
      </w:pPr>
      <w:r>
        <w:t>inspection</w:t>
      </w:r>
    </w:p>
    <w:p>
      <w:pPr>
        <w:pStyle w:val="Heading3"/>
      </w:pPr>
      <w:r>
        <w:t>Definition</w:t>
      </w:r>
    </w:p>
    <w:p>
      <w:r>
        <w:t>The process of examining products or materials to ensure they meet specified requirements and quality standards.</w:t>
      </w:r>
    </w:p>
    <w:p>
      <w:pPr>
        <w:pStyle w:val="Heading3"/>
      </w:pPr>
      <w:r>
        <w:t>Example</w:t>
      </w:r>
    </w:p>
    <w:p>
      <w:r>
        <w:t>Quality control inspectors checking the dimensions of a manufactured part using calipers.</w:t>
      </w:r>
    </w:p>
    <w:p>
      <w:pPr>
        <w:pStyle w:val="Heading3"/>
      </w:pPr>
      <w:r>
        <w:t>Visualdescription</w:t>
      </w:r>
    </w:p>
    <w:p>
      <w:r>
        <w:t>A close-up photo of a worker inspecting a product with measuring tools.</w:t>
      </w:r>
    </w:p>
    <w:p>
      <w:pPr>
        <w:pStyle w:val="Heading2"/>
      </w:pPr>
      <w:r>
        <w:t>metrology</w:t>
      </w:r>
    </w:p>
    <w:p>
      <w:pPr>
        <w:pStyle w:val="Heading3"/>
      </w:pPr>
      <w:r>
        <w:t>Definition</w:t>
      </w:r>
    </w:p>
    <w:p>
      <w:r>
        <w:t>The science of measurement, including the establishment of measurement units and the development of measurement standards.</w:t>
      </w:r>
    </w:p>
    <w:p>
      <w:pPr>
        <w:pStyle w:val="Heading3"/>
      </w:pPr>
      <w:r>
        <w:t>Example</w:t>
      </w:r>
    </w:p>
    <w:p>
      <w:r>
        <w:t>Using a laser interferometer to measure the distance with high precision.</w:t>
      </w:r>
    </w:p>
    <w:p>
      <w:pPr>
        <w:pStyle w:val="Heading3"/>
      </w:pPr>
      <w:r>
        <w:t>Visualdescription</w:t>
      </w:r>
    </w:p>
    <w:p>
      <w:r>
        <w:t>A laboratory setting with various measurement instruments and standards.</w:t>
      </w:r>
    </w:p>
    <w:p>
      <w:pPr>
        <w:pStyle w:val="Heading2"/>
      </w:pPr>
      <w:r>
        <w:t>machine guidance</w:t>
      </w:r>
    </w:p>
    <w:p>
      <w:pPr>
        <w:pStyle w:val="Heading3"/>
      </w:pPr>
      <w:r>
        <w:t>Definition</w:t>
      </w:r>
    </w:p>
    <w:p>
      <w:r>
        <w:t>The use of technology to direct and control machinery for precision tasks in manufacturing processes.</w:t>
      </w:r>
    </w:p>
    <w:p>
      <w:pPr>
        <w:pStyle w:val="Heading3"/>
      </w:pPr>
      <w:r>
        <w:t>Example</w:t>
      </w:r>
    </w:p>
    <w:p>
      <w:r>
        <w:t>Robots equipped with sensors that guide them to pick and place components accurately.</w:t>
      </w:r>
    </w:p>
    <w:p>
      <w:pPr>
        <w:pStyle w:val="Heading3"/>
      </w:pPr>
      <w:r>
        <w:t>Visualdescription</w:t>
      </w:r>
    </w:p>
    <w:p>
      <w:r>
        <w:t>A robotic arm in action, moving parts on a production line with precision.</w:t>
      </w:r>
    </w:p>
    <w:p>
      <w:pPr>
        <w:pStyle w:val="Heading2"/>
      </w:pPr>
      <w:r>
        <w:t>traceability</w:t>
      </w:r>
    </w:p>
    <w:p>
      <w:pPr>
        <w:pStyle w:val="Heading3"/>
      </w:pPr>
      <w:r>
        <w:t>Definition</w:t>
      </w:r>
    </w:p>
    <w:p>
      <w:r>
        <w:t>The ability to track the history, application, or location of an item or its components throughout the production process.</w:t>
      </w:r>
    </w:p>
    <w:p>
      <w:pPr>
        <w:pStyle w:val="Heading3"/>
      </w:pPr>
      <w:r>
        <w:t>Example</w:t>
      </w:r>
    </w:p>
    <w:p>
      <w:r>
        <w:t>Recording the serial number of each part to ensure it can be traced back to its source.</w:t>
      </w:r>
    </w:p>
    <w:p>
      <w:pPr>
        <w:pStyle w:val="Heading3"/>
      </w:pPr>
      <w:r>
        <w:t>Visualdescription</w:t>
      </w:r>
    </w:p>
    <w:p>
      <w:r>
        <w:t>A flowchart illustrating the traceability of components from raw material to finished product.</w:t>
      </w:r>
    </w:p>
    <w:p>
      <w:pPr>
        <w:pStyle w:val="Heading2"/>
      </w:pPr>
      <w:r>
        <w:t>false accept</w:t>
      </w:r>
    </w:p>
    <w:p>
      <w:pPr>
        <w:pStyle w:val="Heading3"/>
      </w:pPr>
      <w:r>
        <w:t>Definition</w:t>
      </w:r>
    </w:p>
    <w:p>
      <w:r>
        <w:t>An error in a system where a non-conforming item is incorrectly accepted as conforming.</w:t>
      </w:r>
    </w:p>
    <w:p>
      <w:pPr>
        <w:pStyle w:val="Heading3"/>
      </w:pPr>
      <w:r>
        <w:t>Example</w:t>
      </w:r>
    </w:p>
    <w:p>
      <w:r>
        <w:t>A defective part that passes inspection due to a calibration error in the measurement system.</w:t>
      </w:r>
    </w:p>
    <w:p>
      <w:pPr>
        <w:pStyle w:val="Heading3"/>
      </w:pPr>
      <w:r>
        <w:t>Visualdescription</w:t>
      </w:r>
    </w:p>
    <w:p>
      <w:r>
        <w:t>A visual representation showing a defective item that has been mistakenly labeled as acceptable.</w:t>
      </w:r>
    </w:p>
    <w:p>
      <w:pPr>
        <w:pStyle w:val="Heading2"/>
      </w:pPr>
      <w:r>
        <w:t>false reject</w:t>
      </w:r>
    </w:p>
    <w:p>
      <w:pPr>
        <w:pStyle w:val="Heading3"/>
      </w:pPr>
      <w:r>
        <w:t>Definition</w:t>
      </w:r>
    </w:p>
    <w:p>
      <w:r>
        <w:t>An error in a system where a conforming item is incorrectly rejected as non-conforming.</w:t>
      </w:r>
    </w:p>
    <w:p>
      <w:pPr>
        <w:pStyle w:val="Heading3"/>
      </w:pPr>
      <w:r>
        <w:t>Example</w:t>
      </w:r>
    </w:p>
    <w:p>
      <w:r>
        <w:t>A perfectly manufactured part being rejected during quality control due to a measurement error.</w:t>
      </w:r>
    </w:p>
    <w:p>
      <w:pPr>
        <w:pStyle w:val="Heading3"/>
      </w:pPr>
      <w:r>
        <w:t>Visualdescription</w:t>
      </w:r>
    </w:p>
    <w:p>
      <w:r>
        <w:t>An image of a conforming item with a 'Rejected' stamp on it, indicating a false reject.</w:t>
      </w:r>
    </w:p>
    <w:p>
      <w:pPr>
        <w:pStyle w:val="Heading2"/>
      </w:pPr>
      <w:r>
        <w:t>specification</w:t>
      </w:r>
    </w:p>
    <w:p>
      <w:pPr>
        <w:pStyle w:val="Heading3"/>
      </w:pPr>
      <w:r>
        <w:t>Definition</w:t>
      </w:r>
    </w:p>
    <w:p>
      <w:r>
        <w:t>A detailed description of the requirements, design, and materials for a product or process.</w:t>
      </w:r>
    </w:p>
    <w:p>
      <w:pPr>
        <w:pStyle w:val="Heading3"/>
      </w:pPr>
      <w:r>
        <w:t>Example</w:t>
      </w:r>
    </w:p>
    <w:p>
      <w:r>
        <w:t>A technical drawing that outlines the dimensions and tolerances of a mechanical part.</w:t>
      </w:r>
    </w:p>
    <w:p>
      <w:pPr>
        <w:pStyle w:val="Heading3"/>
      </w:pPr>
      <w:r>
        <w:t>Visualdescription</w:t>
      </w:r>
    </w:p>
    <w:p>
      <w:r>
        <w:t>A blueprint or technical drawing showcasing specifications for a product.</w:t>
      </w:r>
    </w:p>
    <w:p>
      <w:pPr>
        <w:pStyle w:val="Heading2"/>
      </w:pPr>
      <w:r>
        <w:t>automation</w:t>
      </w:r>
    </w:p>
    <w:p>
      <w:pPr>
        <w:pStyle w:val="Heading3"/>
      </w:pPr>
      <w:r>
        <w:t>Definition</w:t>
      </w:r>
    </w:p>
    <w:p>
      <w:r>
        <w:t>The use of technology to perform tasks with minimal human intervention, improving efficiency and consistency.</w:t>
      </w:r>
    </w:p>
    <w:p>
      <w:pPr>
        <w:pStyle w:val="Heading3"/>
      </w:pPr>
      <w:r>
        <w:t>Example</w:t>
      </w:r>
    </w:p>
    <w:p>
      <w:r>
        <w:t>Automated assembly lines where machines perform repetitive tasks without human assistance.</w:t>
      </w:r>
    </w:p>
    <w:p>
      <w:pPr>
        <w:pStyle w:val="Heading3"/>
      </w:pPr>
      <w:r>
        <w:t>Visualdescription</w:t>
      </w:r>
    </w:p>
    <w:p>
      <w:r>
        <w:t>An image of an automated production line with robots and machines working together.</w:t>
      </w:r>
    </w:p>
    <w:p>
      <w:pPr>
        <w:pStyle w:val="Heading2"/>
      </w:pPr>
      <w:r>
        <w:t>production line</w:t>
      </w:r>
    </w:p>
    <w:p>
      <w:pPr>
        <w:pStyle w:val="Heading3"/>
      </w:pPr>
      <w:r>
        <w:t>Definition</w:t>
      </w:r>
    </w:p>
    <w:p>
      <w:r>
        <w:t>A sequence of processes through which a product passes from initiation to completion, typically in a factory setting.</w:t>
      </w:r>
    </w:p>
    <w:p>
      <w:pPr>
        <w:pStyle w:val="Heading3"/>
      </w:pPr>
      <w:r>
        <w:t>Example</w:t>
      </w:r>
    </w:p>
    <w:p>
      <w:r>
        <w:t>A conveyor belt system where items are assembled in stages by different machines.</w:t>
      </w:r>
    </w:p>
    <w:p>
      <w:pPr>
        <w:pStyle w:val="Heading3"/>
      </w:pPr>
      <w:r>
        <w:t>Visualdescription</w:t>
      </w:r>
    </w:p>
    <w:p>
      <w:r>
        <w:t>A wide shot of a factory production line with various workstations and moving conveyors.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