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Optimierung der Qualitätskontrolle in der Fertigung mit Machine Vision</w:t>
      </w:r>
    </w:p>
    <w:p>
      <w:r>
        <w:rPr>
          <w:color w:val="606060"/>
          <w:sz w:val="22"/>
        </w:rPr>
        <w:t>module_25 | Grade 8-12 | 5 days</w:t>
      </w:r>
    </w:p>
    <w:p/>
    <w:p>
      <w:pPr>
        <w:pStyle w:val="Heading1"/>
      </w:pPr>
      <w:r>
        <w:t>Problem Statement</w:t>
      </w:r>
    </w:p>
    <w:p>
      <w:r>
        <w:t>Stellen Sie sich vor, Sie sind Teil eines Ingenieurteams in einem Fertigungsunternehmen, das Produkte mit hohen Qualitätsstandards herstellen muss. Ihre Aufgabe ist es, ein Machine Vision-System zu entwickeln, das in der Lage ist, Defekte in einem bestimmten Produkt (z.B. Elektronikbauteile, Lebensmittelverpackungen oder Automobilteile) in einer Produktionslinie zu erkennen. Entwickeln Sie ein Konzept, das die Leistung des Systems maximiert und gleichzeitig die Kosten minimiert.</w:t>
      </w:r>
    </w:p>
    <w:p>
      <w:pPr>
        <w:pStyle w:val="Heading1"/>
      </w:pPr>
      <w:r>
        <w:t>Constraints</w:t>
      </w:r>
    </w:p>
    <w:p>
      <w:pPr>
        <w:pStyle w:val="ListBullet"/>
      </w:pPr>
      <w:r>
        <w:t>Das System muss in der Lage sein, Defekte in weniger als 2 Sekunden pro Produkt zu erkennen.</w:t>
      </w:r>
    </w:p>
    <w:p>
      <w:pPr>
        <w:pStyle w:val="ListBullet"/>
      </w:pPr>
      <w:r>
        <w:t>Es dürfen nur verfügbare Technologien wie LiDAR, Kameras, und AI-Algorithmen verwendet werden.</w:t>
      </w:r>
    </w:p>
    <w:p>
      <w:pPr>
        <w:pStyle w:val="ListBullet"/>
      </w:pPr>
      <w:r>
        <w:t>Das Budget für das gesamte Projekt darf 500 Euro nicht überschreiten.</w:t>
      </w:r>
    </w:p>
    <w:p>
      <w:pPr>
        <w:pStyle w:val="ListBullet"/>
      </w:pPr>
      <w:r>
        <w:t>Das System muss für eine bestimmte Produkttypen (z.B. Bauteile, Verpackungen) optimiert sein.</w:t>
      </w:r>
    </w:p>
    <w:p>
      <w:pPr>
        <w:pStyle w:val="ListBullet"/>
      </w:pPr>
      <w:r>
        <w:t>Die Lösung muss eine Nachverfolgbarkeit der Entscheidungen und der Ergebnisse bieten.</w:t>
      </w:r>
    </w:p>
    <w:p>
      <w:pPr>
        <w:pStyle w:val="Heading1"/>
      </w:pPr>
      <w:r>
        <w:t>Success Criteria</w:t>
      </w:r>
    </w:p>
    <w:p>
      <w:pPr>
        <w:pStyle w:val="ListBullet"/>
      </w:pPr>
      <w:r>
        <w:t>Das entwickelte Konzept beschreibt klar die verwendeten Technologien und deren Integration.</w:t>
      </w:r>
    </w:p>
    <w:p>
      <w:pPr>
        <w:pStyle w:val="ListBullet"/>
      </w:pPr>
      <w:r>
        <w:t>Das System muss in der Lage sein, mindestens 90% der Defekte genau zu identifizieren.</w:t>
      </w:r>
    </w:p>
    <w:p>
      <w:pPr>
        <w:pStyle w:val="ListBullet"/>
      </w:pPr>
      <w:r>
        <w:t>Die Lösung enthält eine Kosten-Nutzen-Analyse, die die wirtschaftliche Machbarkeit belegt.</w:t>
      </w:r>
    </w:p>
    <w:p>
      <w:pPr>
        <w:pStyle w:val="ListBullet"/>
      </w:pPr>
      <w:r>
        <w:t>Die Präsentation der Lösung ist klar strukturiert und gut dokumentiert.</w:t>
      </w:r>
    </w:p>
    <w:p>
      <w:pPr>
        <w:pStyle w:val="Heading1"/>
      </w:pPr>
      <w:r>
        <w:t>Reflection Questions</w:t>
      </w:r>
    </w:p>
    <w:p>
      <w:pPr>
        <w:pStyle w:val="ListBullet"/>
      </w:pPr>
      <w:r>
        <w:t>Welche Herausforderungen sind bei der Implementierung des Machine Vision-Systems aufgetreten und wie wurden diese überwunden?</w:t>
      </w:r>
    </w:p>
    <w:p>
      <w:pPr>
        <w:pStyle w:val="ListBullet"/>
      </w:pPr>
      <w:r>
        <w:t>Wie haben Sie evidenzbasierte Entscheidungen getroffen, um die Effektivität Ihres Systems zu bewerten?</w:t>
      </w:r>
    </w:p>
    <w:p>
      <w:pPr>
        <w:pStyle w:val="ListBullet"/>
      </w:pPr>
      <w:r>
        <w:t>Inwiefern könnte Ihre Lösung in anderen Industrien oder Anwendungen eingesetzt werden?</w:t>
      </w:r>
    </w:p>
    <w:p>
      <w:pPr>
        <w:pStyle w:val="ListBullet"/>
      </w:pPr>
      <w:r>
        <w:t>Was würden Sie anders machen, wenn Sie dieses Projekt erneut durchführen könnten?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