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Manufacturing</w:t>
      </w:r>
    </w:p>
    <w:p>
      <w:r>
        <w:rPr>
          <w:color w:val="606060"/>
          <w:sz w:val="22"/>
        </w:rPr>
        <w:t>module_25 | Grade 8-12 | 5 days</w:t>
      </w:r>
    </w:p>
    <w:p/>
    <w:p>
      <w:pPr>
        <w:pStyle w:val="Heading1"/>
      </w:pPr>
      <w:r>
        <w:t>Slides</w:t>
      </w:r>
    </w:p>
    <w:p>
      <w:pPr>
        <w:pStyle w:val="Heading2"/>
      </w:pPr>
      <w:r>
        <w:t>Maschinenvision in der Fertigung</w:t>
      </w:r>
    </w:p>
    <w:p>
      <w:pPr>
        <w:pStyle w:val="Heading2"/>
      </w:pPr>
      <w:r>
        <w:t>Leitende Frage</w:t>
      </w:r>
    </w:p>
    <w:p>
      <w:pPr>
        <w:pStyle w:val="Heading3"/>
      </w:pPr>
      <w:r>
        <w:t>Content</w:t>
      </w:r>
    </w:p>
    <w:p>
      <w:r>
        <w:t>Wie hilft Maschinenvision Herstellern bei der Inspektion, Führung und Dokumentation der Produktion?</w:t>
      </w:r>
    </w:p>
    <w:p>
      <w:pPr>
        <w:pStyle w:val="Heading2"/>
      </w:pPr>
      <w:r>
        <w:t>Einführung in Maschinenvision</w:t>
      </w:r>
    </w:p>
    <w:p>
      <w:pPr>
        <w:pStyle w:val="Heading3"/>
      </w:pPr>
      <w:r>
        <w:t>Content</w:t>
      </w:r>
    </w:p>
    <w:p>
      <w:r>
        <w:t>Maschinenvision bezieht sich auf die automatisierte Nutzung von Bildverarbeitung, um Produktionsprozesse zu überwachen und zu optimieren. Der Einsatz von Kameras und Algorithmen ermöglicht es, Daten in Echtzeit zu erfassen und auszuwerten.</w:t>
      </w:r>
    </w:p>
    <w:p>
      <w:pPr>
        <w:pStyle w:val="Heading2"/>
      </w:pPr>
      <w:r>
        <w:t>Inspektion</w:t>
      </w:r>
    </w:p>
    <w:p>
      <w:pPr>
        <w:pStyle w:val="Heading3"/>
      </w:pPr>
      <w:r>
        <w:t>Content</w:t>
      </w:r>
    </w:p>
    <w:p>
      <w:r>
        <w:t>Maschinenvision wird eingesetzt, um Produkte während des Fertigungsprozesses zu inspizieren. Dabei werden Fehler erkannt, die Qualität überwacht und die Einhaltung von Standards sichergestellt. Dies geschieht durch die Analyse von Bilddaten, um Abweichungen von den Sollwerten zu identifizieren.</w:t>
      </w:r>
    </w:p>
    <w:p>
      <w:pPr>
        <w:pStyle w:val="Heading2"/>
      </w:pPr>
      <w:r>
        <w:t>Führung</w:t>
      </w:r>
    </w:p>
    <w:p>
      <w:pPr>
        <w:pStyle w:val="Heading3"/>
      </w:pPr>
      <w:r>
        <w:t>Content</w:t>
      </w:r>
    </w:p>
    <w:p>
      <w:r>
        <w:t>Maschinenvision unterstützt die Steuerung von Fertigungsprozessen, indem sie visuelle Informationen liefert, die zur Anpassung von Maschinenparametern verwendet werden. Dies ermöglicht eine präzisere Steuerung und erhöht die Effizienz der Produktion.</w:t>
      </w:r>
    </w:p>
    <w:p>
      <w:pPr>
        <w:pStyle w:val="Heading2"/>
      </w:pPr>
      <w:r>
        <w:t>Dokumentation</w:t>
      </w:r>
    </w:p>
    <w:p>
      <w:pPr>
        <w:pStyle w:val="Heading3"/>
      </w:pPr>
      <w:r>
        <w:t>Content</w:t>
      </w:r>
    </w:p>
    <w:p>
      <w:r>
        <w:t>Die Dokumentation von Produktionsabläufen erfolgt durch die Erfassung und Speicherung von Bilddaten. Diese Daten können für Qualitätsanalysen und zur Rückverfolgbarkeit verwendet werden, wodurch die Transparenz in der Produktion erhöht wird.</w:t>
      </w:r>
    </w:p>
    <w:p>
      <w:pPr>
        <w:pStyle w:val="Heading2"/>
      </w:pPr>
      <w:r>
        <w:t>Konzeptionelles Arbeitsablaufdiagramm</w:t>
      </w:r>
    </w:p>
    <w:p>
      <w:pPr>
        <w:pStyle w:val="Heading3"/>
      </w:pPr>
      <w:r>
        <w:t>Content</w:t>
      </w:r>
    </w:p>
    <w:p>
      <w:r>
        <w:t>Ein Diagramm, das den Workflow der Maschinenvision in der Fertigung darstellt. Es zeigt die Schritte von der Bildaufnahme über die Datenanalyse bis hin zur Umsetzung von Änderungen im Produktionsprozess.</w:t>
      </w:r>
    </w:p>
    <w:p>
      <w:pPr>
        <w:pStyle w:val="Heading2"/>
      </w:pPr>
      <w:r>
        <w:t>Zusammenfassung und Reflexion</w:t>
      </w:r>
    </w:p>
    <w:p>
      <w:pPr>
        <w:pStyle w:val="Heading3"/>
      </w:pPr>
      <w:r>
        <w:t>Content</w:t>
      </w:r>
    </w:p>
    <w:p>
      <w:r>
        <w:t>Maschinenvision spielt eine entscheidende Rolle in der modernen Fertigung, indem sie Inspektion, Führung und Dokumentation verbessert. Eine kritische Reflexion über die Herausforderungen und zukünftigen Entwicklungen in diesem Bereich ist notwendig, um das volle Potenzial von Maschinenvision auszuschöpfen.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