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Machine Vision in Manufacturing</w:t>
      </w:r>
    </w:p>
    <w:p>
      <w:r>
        <w:rPr>
          <w:color w:val="606060"/>
          <w:sz w:val="22"/>
        </w:rPr>
        <w:t>module_25 | Grade 8-12 | 5 days</w:t>
      </w:r>
    </w:p>
    <w:p/>
    <w:p>
      <w:pPr>
        <w:pStyle w:val="Heading1"/>
      </w:pPr>
      <w:r>
        <w:t>Vocabulary Cards</w:t>
      </w:r>
    </w:p>
    <w:p>
      <w:pPr>
        <w:pStyle w:val="Heading2"/>
      </w:pPr>
      <w:r>
        <w:t>manufacturing</w:t>
      </w:r>
    </w:p>
    <w:p>
      <w:pPr>
        <w:pStyle w:val="Heading3"/>
      </w:pPr>
      <w:r>
        <w:t>Definition</w:t>
      </w:r>
    </w:p>
    <w:p>
      <w:r>
        <w:t>Der Prozess der Herstellung von Produkten durch den Einsatz von Maschinen, Arbeitskräften und Materialien.</w:t>
      </w:r>
    </w:p>
    <w:p>
      <w:pPr>
        <w:pStyle w:val="Heading3"/>
      </w:pPr>
      <w:r>
        <w:t>Example</w:t>
      </w:r>
    </w:p>
    <w:p>
      <w:r>
        <w:t>Die Automobilindustrie ist ein Beispiel für die Fertigung, wo Fahrzeuge in großen Stückzahlen produziert werden.</w:t>
      </w:r>
    </w:p>
    <w:p>
      <w:pPr>
        <w:pStyle w:val="Heading3"/>
      </w:pPr>
      <w:r>
        <w:t>Visual Description</w:t>
      </w:r>
    </w:p>
    <w:p>
      <w:r>
        <w:t>Bild einer Fabrik mit Maschinen und Arbeitern, die an einer Produktionslinie arbeiten.</w:t>
      </w:r>
    </w:p>
    <w:p>
      <w:pPr>
        <w:pStyle w:val="Heading2"/>
      </w:pPr>
      <w:r>
        <w:t>inspection</w:t>
      </w:r>
    </w:p>
    <w:p>
      <w:pPr>
        <w:pStyle w:val="Heading3"/>
      </w:pPr>
      <w:r>
        <w:t>Definition</w:t>
      </w:r>
    </w:p>
    <w:p>
      <w:r>
        <w:t>Die systematische Überprüfung von Produkten oder Prozessen, um sicherzustellen, dass sie den festgelegten Anforderungen entsprechen.</w:t>
      </w:r>
    </w:p>
    <w:p>
      <w:pPr>
        <w:pStyle w:val="Heading3"/>
      </w:pPr>
      <w:r>
        <w:t>Example</w:t>
      </w:r>
    </w:p>
    <w:p>
      <w:r>
        <w:t>Die Inspektion von Bauteilen erfolgt oft vor der Montage, um Qualitätsstandards zu gewährleisten.</w:t>
      </w:r>
    </w:p>
    <w:p>
      <w:pPr>
        <w:pStyle w:val="Heading3"/>
      </w:pPr>
      <w:r>
        <w:t>Visual Description</w:t>
      </w:r>
    </w:p>
    <w:p>
      <w:r>
        <w:t>Bild eines Ingenieurs, der ein Produkt mit einem Messinstrument überprüft.</w:t>
      </w:r>
    </w:p>
    <w:p>
      <w:pPr>
        <w:pStyle w:val="Heading2"/>
      </w:pPr>
      <w:r>
        <w:t>metrology</w:t>
      </w:r>
    </w:p>
    <w:p>
      <w:pPr>
        <w:pStyle w:val="Heading3"/>
      </w:pPr>
      <w:r>
        <w:t>Definition</w:t>
      </w:r>
    </w:p>
    <w:p>
      <w:r>
        <w:t>Die Wissenschaft des Messens, die sich mit der genauen Bestimmung von physikalischen Größen beschäftigt.</w:t>
      </w:r>
    </w:p>
    <w:p>
      <w:pPr>
        <w:pStyle w:val="Heading3"/>
      </w:pPr>
      <w:r>
        <w:t>Example</w:t>
      </w:r>
    </w:p>
    <w:p>
      <w:r>
        <w:t>Metrologie ist entscheidend für die Kalibrierung von Messgeräten in der Industrie.</w:t>
      </w:r>
    </w:p>
    <w:p>
      <w:pPr>
        <w:pStyle w:val="Heading3"/>
      </w:pPr>
      <w:r>
        <w:t>Visual Description</w:t>
      </w:r>
    </w:p>
    <w:p>
      <w:r>
        <w:t>Bild eines Kalibrierlabors mit verschiedenen Messinstrumenten.</w:t>
      </w:r>
    </w:p>
    <w:p>
      <w:pPr>
        <w:pStyle w:val="Heading2"/>
      </w:pPr>
      <w:r>
        <w:t>machine guidance</w:t>
      </w:r>
    </w:p>
    <w:p>
      <w:pPr>
        <w:pStyle w:val="Heading3"/>
      </w:pPr>
      <w:r>
        <w:t>Definition</w:t>
      </w:r>
    </w:p>
    <w:p>
      <w:r>
        <w:t>Die Verwendung von Technologien zur Steuerung und Überwachung von Maschinen während des Produktionsprozesses.</w:t>
      </w:r>
    </w:p>
    <w:p>
      <w:pPr>
        <w:pStyle w:val="Heading3"/>
      </w:pPr>
      <w:r>
        <w:t>Example</w:t>
      </w:r>
    </w:p>
    <w:p>
      <w:r>
        <w:t>Maschinenführungssysteme sorgen dafür, dass Roboter präzise Bewegungen ausführen.</w:t>
      </w:r>
    </w:p>
    <w:p>
      <w:pPr>
        <w:pStyle w:val="Heading3"/>
      </w:pPr>
      <w:r>
        <w:t>Visual Description</w:t>
      </w:r>
    </w:p>
    <w:p>
      <w:r>
        <w:t>Bild eines Roboters, der mithilfe von Sensoren und Software an einer Fertigungsstraße arbeitet.</w:t>
      </w:r>
    </w:p>
    <w:p>
      <w:pPr>
        <w:pStyle w:val="Heading2"/>
      </w:pPr>
      <w:r>
        <w:t>traceability</w:t>
      </w:r>
    </w:p>
    <w:p>
      <w:pPr>
        <w:pStyle w:val="Heading3"/>
      </w:pPr>
      <w:r>
        <w:t>Definition</w:t>
      </w:r>
    </w:p>
    <w:p>
      <w:r>
        <w:t>Die Fähigkeit, die Herkunft und den Verlauf eines Produkts oder seiner Komponenten über die gesamte Lieferkette hinweg zu verfolgen.</w:t>
      </w:r>
    </w:p>
    <w:p>
      <w:pPr>
        <w:pStyle w:val="Heading3"/>
      </w:pPr>
      <w:r>
        <w:t>Example</w:t>
      </w:r>
    </w:p>
    <w:p>
      <w:r>
        <w:t>Die Rückverfolgbarkeit von Lebensmitteln ist wichtig, um die Qualität und Sicherheit zu gewährleisten.</w:t>
      </w:r>
    </w:p>
    <w:p>
      <w:pPr>
        <w:pStyle w:val="Heading3"/>
      </w:pPr>
      <w:r>
        <w:t>Visual Description</w:t>
      </w:r>
    </w:p>
    <w:p>
      <w:r>
        <w:t>Bild eines Diagramms, das die Lieferkette eines Produkts von der Herstellung bis zum Endverbraucher zeigt.</w:t>
      </w:r>
    </w:p>
    <w:p>
      <w:pPr>
        <w:pStyle w:val="Heading2"/>
      </w:pPr>
      <w:r>
        <w:t>false accept</w:t>
      </w:r>
    </w:p>
    <w:p>
      <w:pPr>
        <w:pStyle w:val="Heading3"/>
      </w:pPr>
      <w:r>
        <w:t>Definition</w:t>
      </w:r>
    </w:p>
    <w:p>
      <w:r>
        <w:t>Ein Fehler bei der Qualitätskontrolle, bei dem ein fehlerhaftes Produkt fälschlicherweise als akzeptabel eingestuft wird.</w:t>
      </w:r>
    </w:p>
    <w:p>
      <w:pPr>
        <w:pStyle w:val="Heading3"/>
      </w:pPr>
      <w:r>
        <w:t>Example</w:t>
      </w:r>
    </w:p>
    <w:p>
      <w:r>
        <w:t>Ein false accept kann zu Sicherheitsrisiken führen, wenn mangelhafte Teile in ein Endprodukt integriert werden.</w:t>
      </w:r>
    </w:p>
    <w:p>
      <w:pPr>
        <w:pStyle w:val="Heading3"/>
      </w:pPr>
      <w:r>
        <w:t>Visual Description</w:t>
      </w:r>
    </w:p>
    <w:p>
      <w:r>
        <w:t>Bild eines fehlerhaften Produkts, das fälschlicherweise als gut befunden wurde.</w:t>
      </w:r>
    </w:p>
    <w:p>
      <w:pPr>
        <w:pStyle w:val="Heading2"/>
      </w:pPr>
      <w:r>
        <w:t>false reject</w:t>
      </w:r>
    </w:p>
    <w:p>
      <w:pPr>
        <w:pStyle w:val="Heading3"/>
      </w:pPr>
      <w:r>
        <w:t>Definition</w:t>
      </w:r>
    </w:p>
    <w:p>
      <w:r>
        <w:t>Ein Fehler bei der Qualitätskontrolle, bei dem ein fehlerfreies Produkt fälschlicherweise als nicht akzeptabel eingestuft wird.</w:t>
      </w:r>
    </w:p>
    <w:p>
      <w:pPr>
        <w:pStyle w:val="Heading3"/>
      </w:pPr>
      <w:r>
        <w:t>Example</w:t>
      </w:r>
    </w:p>
    <w:p>
      <w:r>
        <w:t>Ein false reject kann zu Produktionsverzögerungen führen, wenn gute Teile abgelehnt werden.</w:t>
      </w:r>
    </w:p>
    <w:p>
      <w:pPr>
        <w:pStyle w:val="Heading3"/>
      </w:pPr>
      <w:r>
        <w:t>Visual Description</w:t>
      </w:r>
    </w:p>
    <w:p>
      <w:r>
        <w:t>Bild eines intakten Produkts, das von einem Inspektor abgelehnt wird.</w:t>
      </w:r>
    </w:p>
    <w:p>
      <w:pPr>
        <w:pStyle w:val="Heading2"/>
      </w:pPr>
      <w:r>
        <w:t>specification</w:t>
      </w:r>
    </w:p>
    <w:p>
      <w:pPr>
        <w:pStyle w:val="Heading3"/>
      </w:pPr>
      <w:r>
        <w:t>Definition</w:t>
      </w:r>
    </w:p>
    <w:p>
      <w:r>
        <w:t>Ein detailliertes Dokument, das die Anforderungen und Standards für ein Produkt oder einen Prozess beschreibt.</w:t>
      </w:r>
    </w:p>
    <w:p>
      <w:pPr>
        <w:pStyle w:val="Heading3"/>
      </w:pPr>
      <w:r>
        <w:t>Example</w:t>
      </w:r>
    </w:p>
    <w:p>
      <w:r>
        <w:t>Die Spezifikationen eines neuen Produkts umfassen Material, Maße und Leistungsanforderungen.</w:t>
      </w:r>
    </w:p>
    <w:p>
      <w:pPr>
        <w:pStyle w:val="Heading3"/>
      </w:pPr>
      <w:r>
        <w:t>Visual Description</w:t>
      </w:r>
    </w:p>
    <w:p>
      <w:r>
        <w:t>Bild eines Dokuments mit technischen Zeichnungen und Anforderungen.</w:t>
      </w:r>
    </w:p>
    <w:p>
      <w:pPr>
        <w:pStyle w:val="Heading2"/>
      </w:pPr>
      <w:r>
        <w:t>automation</w:t>
      </w:r>
    </w:p>
    <w:p>
      <w:pPr>
        <w:pStyle w:val="Heading3"/>
      </w:pPr>
      <w:r>
        <w:t>Definition</w:t>
      </w:r>
    </w:p>
    <w:p>
      <w:r>
        <w:t>Der Einsatz von Technologien zur Automatisierung von Prozessen, um Effizienz und Genauigkeit zu steigern.</w:t>
      </w:r>
    </w:p>
    <w:p>
      <w:pPr>
        <w:pStyle w:val="Heading3"/>
      </w:pPr>
      <w:r>
        <w:t>Example</w:t>
      </w:r>
    </w:p>
    <w:p>
      <w:r>
        <w:t>Die Automatisierung in der Fertigung reduziert menschliche Fehler und erhöht die Produktionsgeschwindigkeit.</w:t>
      </w:r>
    </w:p>
    <w:p>
      <w:pPr>
        <w:pStyle w:val="Heading3"/>
      </w:pPr>
      <w:r>
        <w:t>Visual Description</w:t>
      </w:r>
    </w:p>
    <w:p>
      <w:r>
        <w:t>Bild einer automatisierten Fertigungsstraße mit Robotern und Förderbändern.</w:t>
      </w:r>
    </w:p>
    <w:p>
      <w:pPr>
        <w:pStyle w:val="Heading2"/>
      </w:pPr>
      <w:r>
        <w:t>production line</w:t>
      </w:r>
    </w:p>
    <w:p>
      <w:pPr>
        <w:pStyle w:val="Heading3"/>
      </w:pPr>
      <w:r>
        <w:t>Definition</w:t>
      </w:r>
    </w:p>
    <w:p>
      <w:r>
        <w:t>Eine strukturierte Anordnung von Maschinen und Arbeitsplätzen, die zur Herstellung von Produkten in einem kontinuierlichen Fluss dient.</w:t>
      </w:r>
    </w:p>
    <w:p>
      <w:pPr>
        <w:pStyle w:val="Heading3"/>
      </w:pPr>
      <w:r>
        <w:t>Example</w:t>
      </w:r>
    </w:p>
    <w:p>
      <w:r>
        <w:t>In einer Produktionslinie für Smartphones werden verschiedene Komponenten nacheinander montiert.</w:t>
      </w:r>
    </w:p>
    <w:p>
      <w:pPr>
        <w:pStyle w:val="Heading3"/>
      </w:pPr>
      <w:r>
        <w:t>Visual Description</w:t>
      </w:r>
    </w:p>
    <w:p>
      <w:r>
        <w:t>Bild einer langen Produktionslinie mit verschiedenen Stationen und Arbeitern.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