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Digital Preservation in Museums</w:t>
      </w:r>
    </w:p>
    <w:p>
      <w:r>
        <w:rPr>
          <w:color w:val="606060"/>
          <w:sz w:val="22"/>
        </w:rPr>
        <w:t>module_26 | Grade 8-12 | 5 days</w:t>
      </w:r>
    </w:p>
    <w:p/>
    <w:p>
      <w:pPr>
        <w:pStyle w:val="Heading1"/>
      </w:pPr>
      <w:r>
        <w:t>Module</w:t>
      </w:r>
    </w:p>
    <w:p>
      <w:r>
        <w:t>Digital Preservation in Museums</w:t>
      </w:r>
    </w:p>
    <w:p>
      <w:pPr>
        <w:pStyle w:val="Heading1"/>
      </w:pPr>
      <w:r>
        <w:t>Preassessment</w:t>
      </w:r>
    </w:p>
    <w:p>
      <w:pPr>
        <w:pStyle w:val="Heading2"/>
      </w:pPr>
      <w:r>
        <w:t>Title</w:t>
      </w:r>
    </w:p>
    <w:p>
      <w:r>
        <w:t>Prior Knowledge Check</w:t>
      </w:r>
    </w:p>
    <w:p>
      <w:pPr>
        <w:pStyle w:val="Heading2"/>
      </w:pPr>
      <w:r>
        <w:t>Questions</w:t>
      </w:r>
    </w:p>
    <w:p>
      <w:pPr>
        <w:pStyle w:val="Heading4"/>
      </w:pPr>
      <w:r>
        <w:t>Question</w:t>
      </w:r>
    </w:p>
    <w:p>
      <w:r>
        <w:t>What are some benefits of using 3D models in museum documentation?</w:t>
      </w:r>
    </w:p>
    <w:p>
      <w:pPr>
        <w:pStyle w:val="Heading4"/>
      </w:pPr>
      <w:r>
        <w:t>Type</w:t>
      </w:r>
    </w:p>
    <w:p>
      <w:r>
        <w:t>Open-ended</w:t>
      </w:r>
    </w:p>
    <w:p>
      <w:pPr>
        <w:pStyle w:val="Heading4"/>
      </w:pPr>
      <w:r>
        <w:t>Objective</w:t>
      </w:r>
    </w:p>
    <w:p>
      <w:r>
        <w:t>lo_26_01</w:t>
      </w:r>
    </w:p>
    <w:p>
      <w:pPr>
        <w:pStyle w:val="Heading4"/>
      </w:pPr>
      <w:r>
        <w:t>Question</w:t>
      </w:r>
    </w:p>
    <w:p>
      <w:r>
        <w:t>What considerations must be taken into account when planning a non-contact capture activity?</w:t>
      </w:r>
    </w:p>
    <w:p>
      <w:pPr>
        <w:pStyle w:val="Heading4"/>
      </w:pPr>
      <w:r>
        <w:t>Type</w:t>
      </w:r>
    </w:p>
    <w:p>
      <w:r>
        <w:t>Multiple Choice</w:t>
      </w:r>
    </w:p>
    <w:p>
      <w:pPr>
        <w:pStyle w:val="Heading4"/>
      </w:pPr>
      <w:r>
        <w:t>Options</w:t>
      </w:r>
    </w:p>
    <w:p>
      <w:pPr>
        <w:pStyle w:val="ListBullet"/>
      </w:pPr>
      <w:r>
        <w:t>A) The object's material and condition</w:t>
      </w:r>
    </w:p>
    <w:p>
      <w:pPr>
        <w:pStyle w:val="ListBullet"/>
      </w:pPr>
      <w:r>
        <w:t>B) The location of the object</w:t>
      </w:r>
    </w:p>
    <w:p>
      <w:pPr>
        <w:pStyle w:val="ListBullet"/>
      </w:pPr>
      <w:r>
        <w:t>C) The type of technology available</w:t>
      </w:r>
    </w:p>
    <w:p>
      <w:pPr>
        <w:pStyle w:val="ListBullet"/>
      </w:pPr>
      <w:r>
        <w:t>D) All of the above</w:t>
      </w:r>
    </w:p>
    <w:p>
      <w:pPr>
        <w:pStyle w:val="Heading4"/>
      </w:pPr>
      <w:r>
        <w:t>Correctanswer</w:t>
      </w:r>
    </w:p>
    <w:p>
      <w:r>
        <w:t>D</w:t>
      </w:r>
    </w:p>
    <w:p>
      <w:pPr>
        <w:pStyle w:val="Heading4"/>
      </w:pPr>
      <w:r>
        <w:t>Objective</w:t>
      </w:r>
    </w:p>
    <w:p>
      <w:r>
        <w:t>lo_26_02</w:t>
      </w:r>
    </w:p>
    <w:p>
      <w:pPr>
        <w:pStyle w:val="Heading1"/>
      </w:pPr>
      <w:r>
        <w:t>Formativeassessments</w:t>
      </w:r>
    </w:p>
    <w:p>
      <w:r>
        <w:t>Session: 1</w:t>
      </w:r>
    </w:p>
    <w:p>
      <w:pPr>
        <w:pStyle w:val="Heading3"/>
      </w:pPr>
      <w:r>
        <w:t>Assessment</w:t>
      </w:r>
    </w:p>
    <w:p>
      <w:pPr>
        <w:pStyle w:val="Heading4"/>
      </w:pPr>
      <w:r>
        <w:t>Title</w:t>
      </w:r>
    </w:p>
    <w:p>
      <w:r>
        <w:t>Understanding 3D Models</w:t>
      </w:r>
    </w:p>
    <w:p>
      <w:pPr>
        <w:pStyle w:val="Heading4"/>
      </w:pPr>
      <w:r>
        <w:t>Task</w:t>
      </w:r>
    </w:p>
    <w:p>
      <w:r>
        <w:t>Write a brief paragraph explaining how 3D models can be used in research and education.</w:t>
      </w:r>
    </w:p>
    <w:p>
      <w:pPr>
        <w:pStyle w:val="Heading4"/>
      </w:pPr>
      <w:r>
        <w:t>Objective</w:t>
      </w:r>
    </w:p>
    <w:p>
      <w:r>
        <w:t>lo_26_01</w:t>
      </w:r>
    </w:p>
    <w:p>
      <w:r>
        <w:t>Session: 2</w:t>
      </w:r>
    </w:p>
    <w:p>
      <w:pPr>
        <w:pStyle w:val="Heading3"/>
      </w:pPr>
      <w:r>
        <w:t>Assessment</w:t>
      </w:r>
    </w:p>
    <w:p>
      <w:pPr>
        <w:pStyle w:val="Heading4"/>
      </w:pPr>
      <w:r>
        <w:t>Title</w:t>
      </w:r>
    </w:p>
    <w:p>
      <w:r>
        <w:t>Planning a Non-Contact Capture Activity</w:t>
      </w:r>
    </w:p>
    <w:p>
      <w:pPr>
        <w:pStyle w:val="Heading4"/>
      </w:pPr>
      <w:r>
        <w:t>Task</w:t>
      </w:r>
    </w:p>
    <w:p>
      <w:r>
        <w:t>Create a detailed plan for a non-contact capture activity, specifying methods to protect the object and its contextual information.</w:t>
      </w:r>
    </w:p>
    <w:p>
      <w:pPr>
        <w:pStyle w:val="Heading4"/>
      </w:pPr>
      <w:r>
        <w:t>Objective</w:t>
      </w:r>
    </w:p>
    <w:p>
      <w:r>
        <w:t>lo_26_02</w:t>
      </w:r>
    </w:p>
    <w:p>
      <w:r>
        <w:t>Session: 3</w:t>
      </w:r>
    </w:p>
    <w:p>
      <w:pPr>
        <w:pStyle w:val="Heading3"/>
      </w:pPr>
      <w:r>
        <w:t>Assessment</w:t>
      </w:r>
    </w:p>
    <w:p>
      <w:pPr>
        <w:pStyle w:val="Heading4"/>
      </w:pPr>
      <w:r>
        <w:t>Title</w:t>
      </w:r>
    </w:p>
    <w:p>
      <w:r>
        <w:t>Model Evaluation</w:t>
      </w:r>
    </w:p>
    <w:p>
      <w:pPr>
        <w:pStyle w:val="Heading4"/>
      </w:pPr>
      <w:r>
        <w:t>Task</w:t>
      </w:r>
    </w:p>
    <w:p>
      <w:r>
        <w:t>Review a provided 3D model and write an evaluation on its suitability for preservation, interpretation, or reproduction.</w:t>
      </w:r>
    </w:p>
    <w:p>
      <w:pPr>
        <w:pStyle w:val="Heading4"/>
      </w:pPr>
      <w:r>
        <w:t>Objective</w:t>
      </w:r>
    </w:p>
    <w:p>
      <w:r>
        <w:t>lo_26_03</w:t>
      </w:r>
    </w:p>
    <w:p>
      <w:r>
        <w:t>Session: 4</w:t>
      </w:r>
    </w:p>
    <w:p>
      <w:pPr>
        <w:pStyle w:val="Heading3"/>
      </w:pPr>
      <w:r>
        <w:t>Assessment</w:t>
      </w:r>
    </w:p>
    <w:p>
      <w:pPr>
        <w:pStyle w:val="Heading4"/>
      </w:pPr>
      <w:r>
        <w:t>Title</w:t>
      </w:r>
    </w:p>
    <w:p>
      <w:r>
        <w:t>Documenting Provenance and Permissions</w:t>
      </w:r>
    </w:p>
    <w:p>
      <w:pPr>
        <w:pStyle w:val="Heading4"/>
      </w:pPr>
      <w:r>
        <w:t>Task</w:t>
      </w:r>
    </w:p>
    <w:p>
      <w:r>
        <w:t>Draft a document that outlines the provenance, permissions, and any modifications made to a selected object.</w:t>
      </w:r>
    </w:p>
    <w:p>
      <w:pPr>
        <w:pStyle w:val="Heading4"/>
      </w:pPr>
      <w:r>
        <w:t>Objective</w:t>
      </w:r>
    </w:p>
    <w:p>
      <w:r>
        <w:t>lo_26_04</w:t>
      </w:r>
    </w:p>
    <w:p>
      <w:r>
        <w:t>Session: 5</w:t>
      </w:r>
    </w:p>
    <w:p>
      <w:pPr>
        <w:pStyle w:val="Heading3"/>
      </w:pPr>
      <w:r>
        <w:t>Assessment</w:t>
      </w:r>
    </w:p>
    <w:p>
      <w:pPr>
        <w:pStyle w:val="Heading4"/>
      </w:pPr>
      <w:r>
        <w:t>Title</w:t>
      </w:r>
    </w:p>
    <w:p>
      <w:r>
        <w:t>Ethical Issues Discussion</w:t>
      </w:r>
    </w:p>
    <w:p>
      <w:pPr>
        <w:pStyle w:val="Heading4"/>
      </w:pPr>
      <w:r>
        <w:t>Task</w:t>
      </w:r>
    </w:p>
    <w:p>
      <w:r>
        <w:t>Discuss in a small group the ethical issues surrounding ownership and digital reproduction of sacred or sensitive objects.</w:t>
      </w:r>
    </w:p>
    <w:p>
      <w:pPr>
        <w:pStyle w:val="Heading4"/>
      </w:pPr>
      <w:r>
        <w:t>Objective</w:t>
      </w:r>
    </w:p>
    <w:p>
      <w:r>
        <w:t>lo_26_05</w:t>
      </w:r>
    </w:p>
    <w:p>
      <w:pPr>
        <w:pStyle w:val="Heading1"/>
      </w:pPr>
      <w:r>
        <w:t>Summativeassessment</w:t>
      </w:r>
    </w:p>
    <w:p>
      <w:pPr>
        <w:pStyle w:val="Heading2"/>
      </w:pPr>
      <w:r>
        <w:t>Title</w:t>
      </w:r>
    </w:p>
    <w:p>
      <w:r>
        <w:t>End of Module Assessment</w:t>
      </w:r>
    </w:p>
    <w:p>
      <w:pPr>
        <w:pStyle w:val="Heading2"/>
      </w:pPr>
      <w:r>
        <w:t>Components</w:t>
      </w:r>
    </w:p>
    <w:p>
      <w:pPr>
        <w:pStyle w:val="Heading4"/>
      </w:pPr>
      <w:r>
        <w:t>Task</w:t>
      </w:r>
    </w:p>
    <w:p>
      <w:r>
        <w:t>Write a comprehensive essay that covers the roles of 3D models in digital preservation, including ethical considerations and potential impacts on access and education.</w:t>
      </w:r>
    </w:p>
    <w:p>
      <w:pPr>
        <w:pStyle w:val="Heading4"/>
      </w:pPr>
      <w:r>
        <w:t>Objectives</w:t>
      </w:r>
    </w:p>
    <w:p>
      <w:pPr>
        <w:pStyle w:val="ListBullet"/>
      </w:pPr>
      <w:r>
        <w:t>lo_26_01</w:t>
      </w:r>
    </w:p>
    <w:p>
      <w:pPr>
        <w:pStyle w:val="ListBullet"/>
      </w:pPr>
      <w:r>
        <w:t>lo_26_03</w:t>
      </w:r>
    </w:p>
    <w:p>
      <w:pPr>
        <w:pStyle w:val="ListBullet"/>
      </w:pPr>
      <w:r>
        <w:t>lo_26_05</w:t>
      </w:r>
    </w:p>
    <w:p>
      <w:pPr>
        <w:pStyle w:val="Heading4"/>
      </w:pPr>
      <w:r>
        <w:t>Task</w:t>
      </w:r>
    </w:p>
    <w:p>
      <w:r>
        <w:t>Present a detailed plan for a non-contact capture project, including documentation of provenance and ethical considerations.</w:t>
      </w:r>
    </w:p>
    <w:p>
      <w:pPr>
        <w:pStyle w:val="Heading4"/>
      </w:pPr>
      <w:r>
        <w:t>Objectives</w:t>
      </w:r>
    </w:p>
    <w:p>
      <w:pPr>
        <w:pStyle w:val="ListBullet"/>
      </w:pPr>
      <w:r>
        <w:t>lo_26_02</w:t>
      </w:r>
    </w:p>
    <w:p>
      <w:pPr>
        <w:pStyle w:val="ListBullet"/>
      </w:pPr>
      <w:r>
        <w:t>lo_26_04</w:t>
      </w:r>
    </w:p>
    <w:p>
      <w:pPr>
        <w:pStyle w:val="Heading1"/>
      </w:pPr>
      <w:r>
        <w:t>Performancetaskrubric</w:t>
      </w:r>
    </w:p>
    <w:p>
      <w:pPr>
        <w:pStyle w:val="Heading2"/>
      </w:pPr>
      <w:r>
        <w:t>Criteria</w:t>
      </w:r>
    </w:p>
    <w:p>
      <w:pPr>
        <w:pStyle w:val="Heading4"/>
      </w:pPr>
      <w:r>
        <w:t>Category</w:t>
      </w:r>
    </w:p>
    <w:p>
      <w:r>
        <w:t>Understanding of 3D Models</w:t>
      </w:r>
    </w:p>
    <w:p>
      <w:pPr>
        <w:pStyle w:val="Heading4"/>
      </w:pPr>
      <w:r>
        <w:t>Description</w:t>
      </w:r>
    </w:p>
    <w:p>
      <w:r>
        <w:t>Demonstrates a clear understanding of the applications of 3D models in museum contexts.</w:t>
      </w:r>
    </w:p>
    <w:p>
      <w:pPr>
        <w:pStyle w:val="Heading4"/>
      </w:pPr>
      <w:r>
        <w:t>Levels</w:t>
      </w:r>
    </w:p>
    <w:p>
      <w:pPr>
        <w:pStyle w:val="Heading5"/>
      </w:pPr>
      <w:r>
        <w:t>Exemplary</w:t>
      </w:r>
    </w:p>
    <w:p>
      <w:r>
        <w:t>Thoroughly explains multiple applications with relevant examples.</w:t>
      </w:r>
    </w:p>
    <w:p>
      <w:pPr>
        <w:pStyle w:val="Heading5"/>
      </w:pPr>
      <w:r>
        <w:t>Proficient</w:t>
      </w:r>
    </w:p>
    <w:p>
      <w:r>
        <w:t>Explains applications but lacks depth or examples.</w:t>
      </w:r>
    </w:p>
    <w:p>
      <w:pPr>
        <w:pStyle w:val="Heading5"/>
      </w:pPr>
      <w:r>
        <w:t>Needs Improvement</w:t>
      </w:r>
    </w:p>
    <w:p>
      <w:r>
        <w:t>Limited explanation with minimal relevance.</w:t>
      </w:r>
    </w:p>
    <w:p>
      <w:pPr>
        <w:pStyle w:val="Heading4"/>
      </w:pPr>
      <w:r>
        <w:t>Category</w:t>
      </w:r>
    </w:p>
    <w:p>
      <w:r>
        <w:t>Planning and Execution</w:t>
      </w:r>
    </w:p>
    <w:p>
      <w:pPr>
        <w:pStyle w:val="Heading4"/>
      </w:pPr>
      <w:r>
        <w:t>Description</w:t>
      </w:r>
    </w:p>
    <w:p>
      <w:r>
        <w:t>Effectively plans a non-contact capture activity with appropriate consideration for the object.</w:t>
      </w:r>
    </w:p>
    <w:p>
      <w:pPr>
        <w:pStyle w:val="Heading4"/>
      </w:pPr>
      <w:r>
        <w:t>Levels</w:t>
      </w:r>
    </w:p>
    <w:p>
      <w:pPr>
        <w:pStyle w:val="Heading5"/>
      </w:pPr>
      <w:r>
        <w:t>Exemplary</w:t>
      </w:r>
    </w:p>
    <w:p>
      <w:r>
        <w:t>Plan is comprehensive and addresses all key considerations.</w:t>
      </w:r>
    </w:p>
    <w:p>
      <w:pPr>
        <w:pStyle w:val="Heading5"/>
      </w:pPr>
      <w:r>
        <w:t>Proficient</w:t>
      </w:r>
    </w:p>
    <w:p>
      <w:r>
        <w:t>Plan is complete but lacks some detail in considerations.</w:t>
      </w:r>
    </w:p>
    <w:p>
      <w:pPr>
        <w:pStyle w:val="Heading5"/>
      </w:pPr>
      <w:r>
        <w:t>Needs Improvement</w:t>
      </w:r>
    </w:p>
    <w:p>
      <w:r>
        <w:t>Plan is incomplete or overlooks significant considerations.</w:t>
      </w:r>
    </w:p>
    <w:p>
      <w:pPr>
        <w:pStyle w:val="Heading4"/>
      </w:pPr>
      <w:r>
        <w:t>Category</w:t>
      </w:r>
    </w:p>
    <w:p>
      <w:r>
        <w:t>Ethical Considerations</w:t>
      </w:r>
    </w:p>
    <w:p>
      <w:pPr>
        <w:pStyle w:val="Heading4"/>
      </w:pPr>
      <w:r>
        <w:t>Description</w:t>
      </w:r>
    </w:p>
    <w:p>
      <w:r>
        <w:t>Discusses ethical issues with insight and depth.</w:t>
      </w:r>
    </w:p>
    <w:p>
      <w:pPr>
        <w:pStyle w:val="Heading4"/>
      </w:pPr>
      <w:r>
        <w:t>Levels</w:t>
      </w:r>
    </w:p>
    <w:p>
      <w:pPr>
        <w:pStyle w:val="Heading5"/>
      </w:pPr>
      <w:r>
        <w:t>Exemplary</w:t>
      </w:r>
    </w:p>
    <w:p>
      <w:r>
        <w:t>Provides a nuanced discussion with multiple perspectives.</w:t>
      </w:r>
    </w:p>
    <w:p>
      <w:pPr>
        <w:pStyle w:val="Heading5"/>
      </w:pPr>
      <w:r>
        <w:t>Proficient</w:t>
      </w:r>
    </w:p>
    <w:p>
      <w:r>
        <w:t>Discusses ethical issues but lacks depth.</w:t>
      </w:r>
    </w:p>
    <w:p>
      <w:pPr>
        <w:pStyle w:val="Heading5"/>
      </w:pPr>
      <w:r>
        <w:t>Needs Improvement</w:t>
      </w:r>
    </w:p>
    <w:p>
      <w:r>
        <w:t>Limited discussion on ethical issues.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