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Virtual Reality Exhibit for Historical Artifacts</w:t>
      </w:r>
    </w:p>
    <w:p>
      <w:r>
        <w:rPr>
          <w:color w:val="606060"/>
          <w:sz w:val="22"/>
        </w:rPr>
        <w:t>module_26 | Grade 8-12 | 5 days</w:t>
      </w:r>
    </w:p>
    <w:p/>
    <w:p>
      <w:pPr>
        <w:pStyle w:val="Heading1"/>
      </w:pPr>
      <w:r>
        <w:t>Problem Statement</w:t>
      </w:r>
    </w:p>
    <w:p>
      <w:r>
        <w:t>Your task is to design a virtual reality (VR) exhibit that showcases historical artifacts from a specific culture or time period. The exhibit should allow users to explore these artifacts in an immersive environment while providing educational information about their significance. Consider how to effectively capture the essence of the artifacts using technology while ensuring accessibility for all users.</w:t>
      </w:r>
    </w:p>
    <w:p>
      <w:pPr>
        <w:pStyle w:val="Heading1"/>
      </w:pPr>
      <w:r>
        <w:t>Constraints</w:t>
      </w:r>
    </w:p>
    <w:p>
      <w:pPr>
        <w:pStyle w:val="ListBullet"/>
      </w:pPr>
      <w:r>
        <w:t>The exhibit must include at least three different artifacts from the chosen culture or time period.</w:t>
      </w:r>
    </w:p>
    <w:p>
      <w:pPr>
        <w:pStyle w:val="ListBullet"/>
      </w:pPr>
      <w:r>
        <w:t>You must use structured optical projection techniques in your design.</w:t>
      </w:r>
    </w:p>
    <w:p>
      <w:pPr>
        <w:pStyle w:val="ListBullet"/>
      </w:pPr>
      <w:r>
        <w:t>The virtual reality experience should be accessible on common devices such as smartphones or tablets.</w:t>
      </w:r>
    </w:p>
    <w:p>
      <w:pPr>
        <w:pStyle w:val="ListBullet"/>
      </w:pPr>
      <w:r>
        <w:t>Your team has a budget of $500 for any additional software or materials needed.</w:t>
      </w:r>
    </w:p>
    <w:p>
      <w:pPr>
        <w:pStyle w:val="ListBullet"/>
      </w:pPr>
      <w:r>
        <w:t>The project must be completed within 6 weeks.</w:t>
      </w:r>
    </w:p>
    <w:p>
      <w:pPr>
        <w:pStyle w:val="Heading1"/>
      </w:pPr>
      <w:r>
        <w:t>Success Criteria</w:t>
      </w:r>
    </w:p>
    <w:p>
      <w:pPr>
        <w:pStyle w:val="ListBullet"/>
      </w:pPr>
      <w:r>
        <w:t>The VR exhibit successfully allows users to interact with and learn about the artifacts.</w:t>
      </w:r>
    </w:p>
    <w:p>
      <w:pPr>
        <w:pStyle w:val="ListBullet"/>
      </w:pPr>
      <w:r>
        <w:t>Educational content is clear, accurate, and engaging.</w:t>
      </w:r>
    </w:p>
    <w:p>
      <w:pPr>
        <w:pStyle w:val="ListBullet"/>
      </w:pPr>
      <w:r>
        <w:t>The design is user-friendly and accessible to individuals with varying levels of experience with VR technology.</w:t>
      </w:r>
    </w:p>
    <w:p>
      <w:pPr>
        <w:pStyle w:val="ListBullet"/>
      </w:pPr>
      <w:r>
        <w:t>Your project includes a presentation to showcase the VR exhibit to a panel, detailing the design process and decisions made.</w:t>
      </w:r>
    </w:p>
    <w:p>
      <w:pPr>
        <w:pStyle w:val="Heading1"/>
      </w:pPr>
      <w:r>
        <w:t>Reflection Questions</w:t>
      </w:r>
    </w:p>
    <w:p>
      <w:pPr>
        <w:pStyle w:val="ListBullet"/>
      </w:pPr>
      <w:r>
        <w:t>What challenges did you face in balancing technical feasibility with creative expression?</w:t>
      </w:r>
    </w:p>
    <w:p>
      <w:pPr>
        <w:pStyle w:val="ListBullet"/>
      </w:pPr>
      <w:r>
        <w:t>How did you ensure that the educational content was accurate and engaging for the target audience?</w:t>
      </w:r>
    </w:p>
    <w:p>
      <w:pPr>
        <w:pStyle w:val="ListBullet"/>
      </w:pPr>
      <w:r>
        <w:t>In what ways did you incorporate feedback from peers during the design process?</w:t>
      </w:r>
    </w:p>
    <w:p>
      <w:pPr>
        <w:pStyle w:val="ListBullet"/>
      </w:pPr>
      <w:r>
        <w:t>Reflect on the decision-making process: how did you prioritize features in your exhibit?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