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Digital Preservation in Museums</w:t>
      </w:r>
    </w:p>
    <w:p>
      <w:r>
        <w:rPr>
          <w:color w:val="606060"/>
          <w:sz w:val="22"/>
        </w:rPr>
        <w:t>module_26 | Grade 8-12 | 5 days</w:t>
      </w:r>
    </w:p>
    <w:p/>
    <w:p>
      <w:pPr>
        <w:pStyle w:val="Heading1"/>
      </w:pPr>
      <w:r>
        <w:t>Extensionactivities</w:t>
      </w:r>
    </w:p>
    <w:p>
      <w:pPr>
        <w:pStyle w:val="Heading2"/>
      </w:pPr>
      <w:r>
        <w:t>Create a Virtual Museum Tour</w:t>
      </w:r>
    </w:p>
    <w:p>
      <w:pPr>
        <w:pStyle w:val="Heading3"/>
      </w:pPr>
      <w:r>
        <w:t>Description</w:t>
      </w:r>
    </w:p>
    <w:p>
      <w:r>
        <w:t>Using a smartphone or tablet, explore local museums or cultural sites through their virtual tours. Afterward, discuss with your family what you learned and create a poster showcasing your favorite exhibit.</w:t>
      </w:r>
    </w:p>
    <w:p>
      <w:pPr>
        <w:pStyle w:val="Heading3"/>
      </w:pPr>
      <w:r>
        <w:t>Materialsneeded</w:t>
      </w:r>
    </w:p>
    <w:p>
      <w:pPr>
        <w:pStyle w:val="ListBullet"/>
      </w:pPr>
      <w:r>
        <w:t>Smartphone or tablet</w:t>
      </w:r>
    </w:p>
    <w:p>
      <w:pPr>
        <w:pStyle w:val="ListBullet"/>
      </w:pPr>
      <w:r>
        <w:t>Internet access</w:t>
      </w:r>
    </w:p>
    <w:p>
      <w:pPr>
        <w:pStyle w:val="ListBullet"/>
      </w:pPr>
      <w:r>
        <w:t>Poster board</w:t>
      </w:r>
    </w:p>
    <w:p>
      <w:pPr>
        <w:pStyle w:val="ListBullet"/>
      </w:pPr>
      <w:r>
        <w:t>Markers or crayons</w:t>
      </w:r>
    </w:p>
    <w:p>
      <w:pPr>
        <w:pStyle w:val="Heading3"/>
      </w:pPr>
      <w:r>
        <w:t>Duration</w:t>
      </w:r>
    </w:p>
    <w:p>
      <w:r>
        <w:t>1-2 hours</w:t>
      </w:r>
    </w:p>
    <w:p>
      <w:pPr>
        <w:pStyle w:val="Heading2"/>
      </w:pPr>
      <w:r>
        <w:t>Artifact Storytelling</w:t>
      </w:r>
    </w:p>
    <w:p>
      <w:pPr>
        <w:pStyle w:val="Heading3"/>
      </w:pPr>
      <w:r>
        <w:t>Description</w:t>
      </w:r>
    </w:p>
    <w:p>
      <w:r>
        <w:t>Choose an item from your home that has historical significance or a story behind it. Write a short story or create a presentation about the item as if it were an exhibit in a museum.</w:t>
      </w:r>
    </w:p>
    <w:p>
      <w:pPr>
        <w:pStyle w:val="Heading3"/>
      </w:pPr>
      <w:r>
        <w:t>Materialsneeded</w:t>
      </w:r>
    </w:p>
    <w:p>
      <w:pPr>
        <w:pStyle w:val="ListBullet"/>
      </w:pPr>
      <w:r>
        <w:t>Chosen artifact</w:t>
      </w:r>
    </w:p>
    <w:p>
      <w:pPr>
        <w:pStyle w:val="ListBullet"/>
      </w:pPr>
      <w:r>
        <w:t>Paper or digital device for writing</w:t>
      </w:r>
    </w:p>
    <w:p>
      <w:pPr>
        <w:pStyle w:val="ListBullet"/>
      </w:pPr>
      <w:r>
        <w:t>Optional: Craft supplies for presentation</w:t>
      </w:r>
    </w:p>
    <w:p>
      <w:pPr>
        <w:pStyle w:val="Heading3"/>
      </w:pPr>
      <w:r>
        <w:t>Duration</w:t>
      </w:r>
    </w:p>
    <w:p>
      <w:r>
        <w:t>1 hour</w:t>
      </w:r>
    </w:p>
    <w:p>
      <w:pPr>
        <w:pStyle w:val="Heading2"/>
      </w:pPr>
      <w:r>
        <w:t>Family Time Capsule</w:t>
      </w:r>
    </w:p>
    <w:p>
      <w:pPr>
        <w:pStyle w:val="Heading3"/>
      </w:pPr>
      <w:r>
        <w:t>Description</w:t>
      </w:r>
    </w:p>
    <w:p>
      <w:r>
        <w:t>Gather items that represent your family's history or current interests. Seal them in a container and write a letter explaining why you chose each item. Decide together when to open it in the future.</w:t>
      </w:r>
    </w:p>
    <w:p>
      <w:pPr>
        <w:pStyle w:val="Heading3"/>
      </w:pPr>
      <w:r>
        <w:t>Materialsneeded</w:t>
      </w:r>
    </w:p>
    <w:p>
      <w:pPr>
        <w:pStyle w:val="ListBullet"/>
      </w:pPr>
      <w:r>
        <w:t>Container (box or jar)</w:t>
      </w:r>
    </w:p>
    <w:p>
      <w:pPr>
        <w:pStyle w:val="ListBullet"/>
      </w:pPr>
      <w:r>
        <w:t>Items for the capsule</w:t>
      </w:r>
    </w:p>
    <w:p>
      <w:pPr>
        <w:pStyle w:val="ListBullet"/>
      </w:pPr>
      <w:r>
        <w:t>Paper for the letter</w:t>
      </w:r>
    </w:p>
    <w:p>
      <w:pPr>
        <w:pStyle w:val="Heading3"/>
      </w:pPr>
      <w:r>
        <w:t>Duration</w:t>
      </w:r>
    </w:p>
    <w:p>
      <w:r>
        <w:t>1-2 hours</w:t>
      </w:r>
    </w:p>
    <w:p>
      <w:pPr>
        <w:pStyle w:val="Heading2"/>
      </w:pPr>
      <w:r>
        <w:t>Home Exhibit Creation</w:t>
      </w:r>
    </w:p>
    <w:p>
      <w:pPr>
        <w:pStyle w:val="Heading3"/>
      </w:pPr>
      <w:r>
        <w:t>Description</w:t>
      </w:r>
    </w:p>
    <w:p>
      <w:r>
        <w:t>Transform a room or corner of your home into a mini-exhibit. Choose a theme (e.g., family history, hobbies, favorite books) and display related items with labels explaining their significance.</w:t>
      </w:r>
    </w:p>
    <w:p>
      <w:pPr>
        <w:pStyle w:val="Heading3"/>
      </w:pPr>
      <w:r>
        <w:t>Materialsneeded</w:t>
      </w:r>
    </w:p>
    <w:p>
      <w:pPr>
        <w:pStyle w:val="ListBullet"/>
      </w:pPr>
      <w:r>
        <w:t>Items related to the theme</w:t>
      </w:r>
    </w:p>
    <w:p>
      <w:pPr>
        <w:pStyle w:val="ListBullet"/>
      </w:pPr>
      <w:r>
        <w:t>Paper for labels</w:t>
      </w:r>
    </w:p>
    <w:p>
      <w:pPr>
        <w:pStyle w:val="ListBullet"/>
      </w:pPr>
      <w:r>
        <w:t>Tape or string for hanging items</w:t>
      </w:r>
    </w:p>
    <w:p>
      <w:pPr>
        <w:pStyle w:val="Heading3"/>
      </w:pPr>
      <w:r>
        <w:t>Duration</w:t>
      </w:r>
    </w:p>
    <w:p>
      <w:r>
        <w:t>2-3 hours</w:t>
      </w:r>
    </w:p>
    <w:p>
      <w:pPr>
        <w:pStyle w:val="Heading2"/>
      </w:pPr>
      <w:r>
        <w:t>Digital Artifact Photography</w:t>
      </w:r>
    </w:p>
    <w:p>
      <w:pPr>
        <w:pStyle w:val="Heading3"/>
      </w:pPr>
      <w:r>
        <w:t>Description</w:t>
      </w:r>
    </w:p>
    <w:p>
      <w:r>
        <w:t>Take photographs of meaningful objects around your home. Use basic photography principles to capture their details. Edit the photos using simple apps, and create a digital album.</w:t>
      </w:r>
    </w:p>
    <w:p>
      <w:pPr>
        <w:pStyle w:val="Heading3"/>
      </w:pPr>
      <w:r>
        <w:t>Materialsneeded</w:t>
      </w:r>
    </w:p>
    <w:p>
      <w:pPr>
        <w:pStyle w:val="ListBullet"/>
      </w:pPr>
      <w:r>
        <w:t>Camera or smartphone</w:t>
      </w:r>
    </w:p>
    <w:p>
      <w:pPr>
        <w:pStyle w:val="ListBullet"/>
      </w:pPr>
      <w:r>
        <w:t>Photo editing app (optional)</w:t>
      </w:r>
    </w:p>
    <w:p>
      <w:pPr>
        <w:pStyle w:val="ListBullet"/>
      </w:pPr>
      <w:r>
        <w:t>Computer or device for album creation</w:t>
      </w:r>
    </w:p>
    <w:p>
      <w:pPr>
        <w:pStyle w:val="Heading3"/>
      </w:pPr>
      <w:r>
        <w:t>Duration</w:t>
      </w:r>
    </w:p>
    <w:p>
      <w:r>
        <w:t>1-2 hours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