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digital preservation</w:t>
      </w:r>
    </w:p>
    <w:p>
      <w:pPr>
        <w:pStyle w:val="Heading3"/>
      </w:pPr>
      <w:r>
        <w:t>Definition</w:t>
      </w:r>
    </w:p>
    <w:p>
      <w:r>
        <w:t>The process of maintaining and ensuring the longevity of digital materials over time.</w:t>
      </w:r>
    </w:p>
    <w:p>
      <w:pPr>
        <w:pStyle w:val="Heading3"/>
      </w:pPr>
      <w:r>
        <w:t>Example</w:t>
      </w:r>
    </w:p>
    <w:p>
      <w:r>
        <w:t>Using specialized software to back up digital photographs of historical artifacts to prevent data loss.</w:t>
      </w:r>
    </w:p>
    <w:p>
      <w:pPr>
        <w:pStyle w:val="Heading3"/>
      </w:pPr>
      <w:r>
        <w:t>Visual Description</w:t>
      </w:r>
    </w:p>
    <w:p>
      <w:r>
        <w:t>An image of a computer screen displaying a digital archive with various file types, alongside a hard drive symbol.</w:t>
      </w:r>
    </w:p>
    <w:p>
      <w:pPr>
        <w:pStyle w:val="Heading2"/>
      </w:pPr>
      <w:r>
        <w:t>cultural heritage</w:t>
      </w:r>
    </w:p>
    <w:p>
      <w:pPr>
        <w:pStyle w:val="Heading3"/>
      </w:pPr>
      <w:r>
        <w:t>Definition</w:t>
      </w:r>
    </w:p>
    <w:p>
      <w:r>
        <w:t>The legacy of physical artifacts and intangible attributes of a group or society inherited from past generations.</w:t>
      </w:r>
    </w:p>
    <w:p>
      <w:pPr>
        <w:pStyle w:val="Heading3"/>
      </w:pPr>
      <w:r>
        <w:t>Example</w:t>
      </w:r>
    </w:p>
    <w:p>
      <w:r>
        <w:t>The preservation of ancient manuscripts and traditional music of a community.</w:t>
      </w:r>
    </w:p>
    <w:p>
      <w:pPr>
        <w:pStyle w:val="Heading3"/>
      </w:pPr>
      <w:r>
        <w:t>Visual Description</w:t>
      </w:r>
    </w:p>
    <w:p>
      <w:r>
        <w:t>A collage of images showing historical sites, traditional clothing, and cultural events.</w:t>
      </w:r>
    </w:p>
    <w:p>
      <w:pPr>
        <w:pStyle w:val="Heading2"/>
      </w:pPr>
      <w:r>
        <w:t>provenance</w:t>
      </w:r>
    </w:p>
    <w:p>
      <w:pPr>
        <w:pStyle w:val="Heading3"/>
      </w:pPr>
      <w:r>
        <w:t>Definition</w:t>
      </w:r>
    </w:p>
    <w:p>
      <w:r>
        <w:t>The history of ownership and transmission of an object, often used to establish authenticity and significance.</w:t>
      </w:r>
    </w:p>
    <w:p>
      <w:pPr>
        <w:pStyle w:val="Heading3"/>
      </w:pPr>
      <w:r>
        <w:t>Example</w:t>
      </w:r>
    </w:p>
    <w:p>
      <w:r>
        <w:t>A detailed record tracing an artwork's ownership from its creation to its current location.</w:t>
      </w:r>
    </w:p>
    <w:p>
      <w:pPr>
        <w:pStyle w:val="Heading3"/>
      </w:pPr>
      <w:r>
        <w:t>Visual Description</w:t>
      </w:r>
    </w:p>
    <w:p>
      <w:r>
        <w:t>A flowchart illustrating the ownership history of a famous painting with arrows connecting different owners.</w:t>
      </w:r>
    </w:p>
    <w:p>
      <w:pPr>
        <w:pStyle w:val="Heading2"/>
      </w:pPr>
      <w:r>
        <w:t>metadata</w:t>
      </w:r>
    </w:p>
    <w:p>
      <w:pPr>
        <w:pStyle w:val="Heading3"/>
      </w:pPr>
      <w:r>
        <w:t>Definition</w:t>
      </w:r>
    </w:p>
    <w:p>
      <w:r>
        <w:t>Data that provides information about other data, helping to organize, find, and manage resources effectively.</w:t>
      </w:r>
    </w:p>
    <w:p>
      <w:pPr>
        <w:pStyle w:val="Heading3"/>
      </w:pPr>
      <w:r>
        <w:t>Example</w:t>
      </w:r>
    </w:p>
    <w:p>
      <w:r>
        <w:t>Descriptive tags associated with a digital photograph, including the date, location, and subject.</w:t>
      </w:r>
    </w:p>
    <w:p>
      <w:pPr>
        <w:pStyle w:val="Heading3"/>
      </w:pPr>
      <w:r>
        <w:t>Visual Description</w:t>
      </w:r>
    </w:p>
    <w:p>
      <w:r>
        <w:t>A diagram showing a file with attached tags and attributes, highlighting its metadata.</w:t>
      </w:r>
    </w:p>
    <w:p>
      <w:pPr>
        <w:pStyle w:val="Heading2"/>
      </w:pPr>
      <w:r>
        <w:t>documentation</w:t>
      </w:r>
    </w:p>
    <w:p>
      <w:pPr>
        <w:pStyle w:val="Heading3"/>
      </w:pPr>
      <w:r>
        <w:t>Definition</w:t>
      </w:r>
    </w:p>
    <w:p>
      <w:r>
        <w:t>The systematic recording of information regarding artifacts, processes, and cultural practices for future reference.</w:t>
      </w:r>
    </w:p>
    <w:p>
      <w:pPr>
        <w:pStyle w:val="Heading3"/>
      </w:pPr>
      <w:r>
        <w:t>Example</w:t>
      </w:r>
    </w:p>
    <w:p>
      <w:r>
        <w:t>A written report detailing the condition of a historical building and the methods used in its restoration.</w:t>
      </w:r>
    </w:p>
    <w:p>
      <w:pPr>
        <w:pStyle w:val="Heading3"/>
      </w:pPr>
      <w:r>
        <w:t>Visual Description</w:t>
      </w:r>
    </w:p>
    <w:p>
      <w:r>
        <w:t>An open notebook with written notes and sketches of an artifact, alongside a camera and ruler.</w:t>
      </w:r>
    </w:p>
    <w:p>
      <w:pPr>
        <w:pStyle w:val="Heading2"/>
      </w:pPr>
      <w:r>
        <w:t>conservation</w:t>
      </w:r>
    </w:p>
    <w:p>
      <w:pPr>
        <w:pStyle w:val="Heading3"/>
      </w:pPr>
      <w:r>
        <w:t>Definition</w:t>
      </w:r>
    </w:p>
    <w:p>
      <w:r>
        <w:t>The practice of protecting and maintaining artifacts, artworks, and cultural properties to prevent deterioration.</w:t>
      </w:r>
    </w:p>
    <w:p>
      <w:pPr>
        <w:pStyle w:val="Heading3"/>
      </w:pPr>
      <w:r>
        <w:t>Example</w:t>
      </w:r>
    </w:p>
    <w:p>
      <w:r>
        <w:t>Repairing a torn historical textile to ensure its preservation for future study.</w:t>
      </w:r>
    </w:p>
    <w:p>
      <w:pPr>
        <w:pStyle w:val="Heading3"/>
      </w:pPr>
      <w:r>
        <w:t>Visual Description</w:t>
      </w:r>
    </w:p>
    <w:p>
      <w:r>
        <w:t>An image of a conservator carefully restoring a painting with brushes and tools.</w:t>
      </w:r>
    </w:p>
    <w:p>
      <w:pPr>
        <w:pStyle w:val="Heading2"/>
      </w:pPr>
      <w:r>
        <w:t>access</w:t>
      </w:r>
    </w:p>
    <w:p>
      <w:pPr>
        <w:pStyle w:val="Heading3"/>
      </w:pPr>
      <w:r>
        <w:t>Definition</w:t>
      </w:r>
    </w:p>
    <w:p>
      <w:r>
        <w:t>The ability to obtain or make use of cultural resources, ensuring they are available to the public or specific groups.</w:t>
      </w:r>
    </w:p>
    <w:p>
      <w:pPr>
        <w:pStyle w:val="Heading3"/>
      </w:pPr>
      <w:r>
        <w:t>Example</w:t>
      </w:r>
    </w:p>
    <w:p>
      <w:r>
        <w:t>Creating a digital archive that allows users to view and study historical documents online.</w:t>
      </w:r>
    </w:p>
    <w:p>
      <w:pPr>
        <w:pStyle w:val="Heading3"/>
      </w:pPr>
      <w:r>
        <w:t>Visual Description</w:t>
      </w:r>
    </w:p>
    <w:p>
      <w:r>
        <w:t>A graphic showing people accessing a digital library from various devices like computers and tablets.</w:t>
      </w:r>
    </w:p>
    <w:p>
      <w:pPr>
        <w:pStyle w:val="Heading2"/>
      </w:pPr>
      <w:r>
        <w:t>reproduction</w:t>
      </w:r>
    </w:p>
    <w:p>
      <w:pPr>
        <w:pStyle w:val="Heading3"/>
      </w:pPr>
      <w:r>
        <w:t>Definition</w:t>
      </w:r>
    </w:p>
    <w:p>
      <w:r>
        <w:t>The creation of copies of cultural artifacts for study, display, or preservation, often used when originals are fragile.</w:t>
      </w:r>
    </w:p>
    <w:p>
      <w:pPr>
        <w:pStyle w:val="Heading3"/>
      </w:pPr>
      <w:r>
        <w:t>Example</w:t>
      </w:r>
    </w:p>
    <w:p>
      <w:r>
        <w:t>3D printing a replica of a sculpture for educational purposes in a museum.</w:t>
      </w:r>
    </w:p>
    <w:p>
      <w:pPr>
        <w:pStyle w:val="Heading3"/>
      </w:pPr>
      <w:r>
        <w:t>Visual Description</w:t>
      </w:r>
    </w:p>
    <w:p>
      <w:r>
        <w:t>An image of a 3D printer in action, producing a replica of an ancient artifact.</w:t>
      </w:r>
    </w:p>
    <w:p>
      <w:pPr>
        <w:pStyle w:val="Heading2"/>
      </w:pPr>
      <w:r>
        <w:t>context</w:t>
      </w:r>
    </w:p>
    <w:p>
      <w:pPr>
        <w:pStyle w:val="Heading3"/>
      </w:pPr>
      <w:r>
        <w:t>Definition</w:t>
      </w:r>
    </w:p>
    <w:p>
      <w:r>
        <w:t>The circumstances or background information surrounding an artifact, which helps to understand its significance and use.</w:t>
      </w:r>
    </w:p>
    <w:p>
      <w:pPr>
        <w:pStyle w:val="Heading3"/>
      </w:pPr>
      <w:r>
        <w:t>Example</w:t>
      </w:r>
    </w:p>
    <w:p>
      <w:r>
        <w:t>Explaining the cultural practices of a society that produced a particular pottery style.</w:t>
      </w:r>
    </w:p>
    <w:p>
      <w:pPr>
        <w:pStyle w:val="Heading3"/>
      </w:pPr>
      <w:r>
        <w:t>Visual Description</w:t>
      </w:r>
    </w:p>
    <w:p>
      <w:r>
        <w:t>A visual representation of an artifact placed within a timeline, showing relevant historical events.</w:t>
      </w:r>
    </w:p>
    <w:p>
      <w:pPr>
        <w:pStyle w:val="Heading2"/>
      </w:pPr>
      <w:r>
        <w:t>stewardship</w:t>
      </w:r>
    </w:p>
    <w:p>
      <w:pPr>
        <w:pStyle w:val="Heading3"/>
      </w:pPr>
      <w:r>
        <w:t>Definition</w:t>
      </w:r>
    </w:p>
    <w:p>
      <w:r>
        <w:t>The responsible management and care of cultural resources to ensure their preservation for future generations.</w:t>
      </w:r>
    </w:p>
    <w:p>
      <w:pPr>
        <w:pStyle w:val="Heading3"/>
      </w:pPr>
      <w:r>
        <w:t>Example</w:t>
      </w:r>
    </w:p>
    <w:p>
      <w:r>
        <w:t>A museum's commitment to maintaining its collection and educating the public about its significance.</w:t>
      </w:r>
    </w:p>
    <w:p>
      <w:pPr>
        <w:pStyle w:val="Heading3"/>
      </w:pPr>
      <w:r>
        <w:t>Visual Description</w:t>
      </w:r>
    </w:p>
    <w:p>
      <w:r>
        <w:t>An image of a diverse group of people participating in a community event focused on preserving local history.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