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Consistent Terms</w:t>
      </w:r>
    </w:p>
    <w:p>
      <w:pPr>
        <w:pStyle w:val="ListBullet"/>
      </w:pPr>
      <w:r>
        <w:t>3D scanning</w:t>
      </w:r>
    </w:p>
    <w:p>
      <w:pPr>
        <w:pStyle w:val="ListBullet"/>
      </w:pPr>
      <w:r>
        <w:t>digital models</w:t>
      </w:r>
    </w:p>
    <w:p>
      <w:pPr>
        <w:pStyle w:val="ListBullet"/>
      </w:pPr>
      <w:r>
        <w:t>point clouds</w:t>
      </w:r>
    </w:p>
    <w:p>
      <w:pPr>
        <w:pStyle w:val="ListBullet"/>
      </w:pPr>
      <w:r>
        <w:t>mesh generation</w:t>
      </w:r>
    </w:p>
    <w:p>
      <w:pPr>
        <w:pStyle w:val="Heading2"/>
      </w:pPr>
      <w:r>
        <w:t>Inconsistent Terms</w:t>
      </w:r>
    </w:p>
    <w:p>
      <w:pPr>
        <w:pStyle w:val="Heading3"/>
      </w:pPr>
      <w:r>
        <w:t>3D scanning technology</w:t>
      </w:r>
    </w:p>
    <w:p>
      <w:pPr>
        <w:pStyle w:val="Heading4"/>
      </w:pPr>
      <w:r>
        <w:t>Artifact References</w:t>
      </w:r>
    </w:p>
    <w:p>
      <w:pPr>
        <w:pStyle w:val="ListBullet"/>
      </w:pPr>
      <w:r>
        <w:t>Artifact 1: Introduction to 3D Scanning</w:t>
      </w:r>
    </w:p>
    <w:p>
      <w:pPr>
        <w:pStyle w:val="ListBullet"/>
      </w:pPr>
      <w:r>
        <w:t>Artifact 2: Advanced Techniques in 3D Modeling</w:t>
      </w:r>
    </w:p>
    <w:p>
      <w:pPr>
        <w:pStyle w:val="Heading4"/>
      </w:pPr>
      <w:r>
        <w:t>Issue</w:t>
      </w:r>
    </w:p>
    <w:p>
      <w:r>
        <w:t>The term is used interchangeably with '3D scanning methods', leading to confusion.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Aligned Objectives</w:t>
      </w:r>
    </w:p>
    <w:p>
      <w:pPr>
        <w:pStyle w:val="ListBullet"/>
      </w:pPr>
      <w:r>
        <w:t>Understand the principles of 3D scanning.</w:t>
      </w:r>
    </w:p>
    <w:p>
      <w:pPr>
        <w:pStyle w:val="ListBullet"/>
      </w:pPr>
      <w:r>
        <w:t>Identify different types of 3D scanning technologies.</w:t>
      </w:r>
    </w:p>
    <w:p>
      <w:pPr>
        <w:pStyle w:val="Heading2"/>
      </w:pPr>
      <w:r>
        <w:t>Misaligned Objectives</w:t>
      </w:r>
    </w:p>
    <w:p>
      <w:pPr>
        <w:pStyle w:val="Heading4"/>
      </w:pPr>
      <w:r>
        <w:t>Objective</w:t>
      </w:r>
    </w:p>
    <w:p>
      <w:r>
        <w:t>Apply 3D scanning techniques to create digital models.</w:t>
      </w:r>
    </w:p>
    <w:p>
      <w:pPr>
        <w:pStyle w:val="Heading4"/>
      </w:pPr>
      <w:r>
        <w:t>Artifact References</w:t>
      </w:r>
    </w:p>
    <w:p>
      <w:pPr>
        <w:pStyle w:val="ListBullet"/>
      </w:pPr>
      <w:r>
        <w:t>Artifact 3: Practical Applications of 3D Scanning</w:t>
      </w:r>
    </w:p>
    <w:p>
      <w:pPr>
        <w:pStyle w:val="Heading4"/>
      </w:pPr>
      <w:r>
        <w:t>Issue</w:t>
      </w:r>
    </w:p>
    <w:p>
      <w:r>
        <w:t>No prior introduction to the specific techniques is provided in the preceding artifacts.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Aligned Sessions</w:t>
      </w:r>
    </w:p>
    <w:p>
      <w:pPr>
        <w:pStyle w:val="Heading4"/>
      </w:pPr>
      <w:r>
        <w:t>Session Title</w:t>
      </w:r>
    </w:p>
    <w:p>
      <w:r>
        <w:t>Introduction to 3D Scanning</w:t>
      </w:r>
    </w:p>
    <w:p>
      <w:pPr>
        <w:pStyle w:val="Heading4"/>
      </w:pPr>
      <w:r>
        <w:t>Session Format</w:t>
      </w:r>
    </w:p>
    <w:p>
      <w:r>
        <w:t>Lecture followed by hands-on practice</w:t>
      </w:r>
    </w:p>
    <w:p>
      <w:pPr>
        <w:pStyle w:val="Heading2"/>
      </w:pPr>
      <w:r>
        <w:t>Misaligned Sessions</w:t>
      </w:r>
    </w:p>
    <w:p>
      <w:pPr>
        <w:pStyle w:val="Heading4"/>
      </w:pPr>
      <w:r>
        <w:t>Session Title</w:t>
      </w:r>
    </w:p>
    <w:p>
      <w:r>
        <w:t>Hands-on 3D Scanning</w:t>
      </w:r>
    </w:p>
    <w:p>
      <w:pPr>
        <w:pStyle w:val="Heading4"/>
      </w:pPr>
      <w:r>
        <w:t>Artifact Reference</w:t>
      </w:r>
    </w:p>
    <w:p>
      <w:r>
        <w:t>Artifact 3</w:t>
      </w:r>
    </w:p>
    <w:p>
      <w:pPr>
        <w:pStyle w:val="Heading4"/>
      </w:pPr>
      <w:r>
        <w:t>Issue</w:t>
      </w:r>
    </w:p>
    <w:p>
      <w:r>
        <w:t>Lacks a clear progression from theoretical understanding to practical application.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Aligned Assessments</w:t>
      </w:r>
    </w:p>
    <w:p>
      <w:pPr>
        <w:pStyle w:val="Heading4"/>
      </w:pPr>
      <w:r>
        <w:t>Assessment Type</w:t>
      </w:r>
    </w:p>
    <w:p>
      <w:r>
        <w:t>Quiz</w:t>
      </w:r>
    </w:p>
    <w:p>
      <w:pPr>
        <w:pStyle w:val="Heading4"/>
      </w:pPr>
      <w:r>
        <w:t>Related Objective</w:t>
      </w:r>
    </w:p>
    <w:p>
      <w:r>
        <w:t>Identify different types of 3D scanning technologies.</w:t>
      </w:r>
    </w:p>
    <w:p>
      <w:pPr>
        <w:pStyle w:val="Heading2"/>
      </w:pPr>
      <w:r>
        <w:t>Misaligned Assessments</w:t>
      </w:r>
    </w:p>
    <w:p>
      <w:pPr>
        <w:pStyle w:val="Heading4"/>
      </w:pPr>
      <w:r>
        <w:t>Assessment Type</w:t>
      </w:r>
    </w:p>
    <w:p>
      <w:r>
        <w:t>Project</w:t>
      </w:r>
    </w:p>
    <w:p>
      <w:pPr>
        <w:pStyle w:val="Heading4"/>
      </w:pPr>
      <w:r>
        <w:t>Related Objective</w:t>
      </w:r>
    </w:p>
    <w:p>
      <w:r>
        <w:t>Apply 3D scanning techniques to create digital models.</w:t>
      </w:r>
    </w:p>
    <w:p>
      <w:pPr>
        <w:pStyle w:val="Heading4"/>
      </w:pPr>
      <w:r>
        <w:t>Issue</w:t>
      </w:r>
    </w:p>
    <w:p>
      <w:r>
        <w:t>The assessment requires application of techniques not covered in the preceding sessions.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