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Wearable Health Monitor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Problem Statement</w:t>
      </w:r>
    </w:p>
    <w:p>
      <w:r>
        <w:t>Create a wearable device that can monitor and report vital health metrics (such as heart rate, temperature, and activity levels) for individuals with chronic health conditions. The device should be user-friendly and able to communicate the data to a smartphone app for easy tracking.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device must be lightweight and comfortable to wear for long periods.</w:t>
      </w:r>
    </w:p>
    <w:p>
      <w:pPr>
        <w:pStyle w:val="ListBullet"/>
      </w:pPr>
      <w:r>
        <w:t>It should be powered by a battery that lasts at least 24 hours.</w:t>
      </w:r>
    </w:p>
    <w:p>
      <w:pPr>
        <w:pStyle w:val="ListBullet"/>
      </w:pPr>
      <w:r>
        <w:t>The device must utilize non-invasive methods for measuring health metrics.</w:t>
      </w:r>
    </w:p>
    <w:p>
      <w:pPr>
        <w:pStyle w:val="ListBullet"/>
      </w:pPr>
      <w:r>
        <w:t>The communication between the device and the smartphone app must be secure.</w:t>
      </w:r>
    </w:p>
    <w:p>
      <w:pPr>
        <w:pStyle w:val="ListBullet"/>
      </w:pPr>
      <w:r>
        <w:t>Students must consider the cost of materials and aim to keep the total under $50.</w:t>
      </w:r>
    </w:p>
    <w:p>
      <w:pPr>
        <w:pStyle w:val="Heading1"/>
      </w:pPr>
      <w:r>
        <w:t>Success Criteria</w:t>
      </w:r>
    </w:p>
    <w:p>
      <w:pPr>
        <w:pStyle w:val="ListBullet"/>
      </w:pPr>
      <w:r>
        <w:t>The device must successfully measure at least three different health metrics.</w:t>
      </w:r>
    </w:p>
    <w:p>
      <w:pPr>
        <w:pStyle w:val="ListBullet"/>
      </w:pPr>
      <w:r>
        <w:t>Data must be transmitted to the smartphone app in real-time.</w:t>
      </w:r>
    </w:p>
    <w:p>
      <w:pPr>
        <w:pStyle w:val="ListBullet"/>
      </w:pPr>
      <w:r>
        <w:t>The design must include a user interface on the app that is easy to navigate.</w:t>
      </w:r>
    </w:p>
    <w:p>
      <w:pPr>
        <w:pStyle w:val="ListBullet"/>
      </w:pPr>
      <w:r>
        <w:t>The prototype must be tested for comfort and usability with a sample group.</w:t>
      </w:r>
    </w:p>
    <w:p>
      <w:pPr>
        <w:pStyle w:val="Heading1"/>
      </w:pPr>
      <w:r>
        <w:t>Reflection Questions</w:t>
      </w:r>
    </w:p>
    <w:p>
      <w:pPr>
        <w:pStyle w:val="ListBullet"/>
      </w:pPr>
      <w:r>
        <w:t>What challenges did you encounter when integrating the different components of your device?</w:t>
      </w:r>
    </w:p>
    <w:p>
      <w:pPr>
        <w:pStyle w:val="ListBullet"/>
      </w:pPr>
      <w:r>
        <w:t>How did you ensure that your design was user-friendly and accessible?</w:t>
      </w:r>
    </w:p>
    <w:p>
      <w:pPr>
        <w:pStyle w:val="ListBullet"/>
      </w:pPr>
      <w:r>
        <w:t>What considerations did you make regarding the accuracy and reliability of the health metrics?</w:t>
      </w:r>
    </w:p>
    <w:p>
      <w:pPr>
        <w:pStyle w:val="ListBullet"/>
      </w:pPr>
      <w:r>
        <w:t>In what ways could your design be improved if you had more resources or time?</w:t>
      </w:r>
    </w:p>
    <w:p>
      <w:pPr>
        <w:pStyle w:val="ListBullet"/>
      </w:pPr>
      <w:r>
        <w:t>How did your team approach evidence-based decision making throughout the design process?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