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Activities</w:t>
      </w:r>
    </w:p>
    <w:p>
      <w:pPr>
        <w:pStyle w:val="Heading2"/>
      </w:pPr>
      <w:r>
        <w:t>Health Measurement Challenge</w:t>
      </w:r>
    </w:p>
    <w:p>
      <w:pPr>
        <w:pStyle w:val="Heading3"/>
      </w:pPr>
      <w:r>
        <w:t>Description</w:t>
      </w:r>
    </w:p>
    <w:p>
      <w:r>
        <w:t>Using a ruler or measuring tape, measure the height and arm span of each family member. Discuss how these measurements can relate to health and growth. Compare the findings and calculate averages.</w:t>
      </w:r>
    </w:p>
    <w:p>
      <w:pPr>
        <w:pStyle w:val="Heading3"/>
      </w:pPr>
      <w:r>
        <w:t>Materials</w:t>
      </w:r>
    </w:p>
    <w:p>
      <w:pPr>
        <w:pStyle w:val="ListBullet"/>
      </w:pPr>
      <w:r>
        <w:t>Ruler or measuring tape</w:t>
      </w:r>
    </w:p>
    <w:p>
      <w:pPr>
        <w:pStyle w:val="ListBullet"/>
      </w:pPr>
      <w:r>
        <w:t>Paper and pencil for notes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the importance of measuring body dimensions in health assessments.</w:t>
      </w:r>
    </w:p>
    <w:p>
      <w:pPr>
        <w:pStyle w:val="ListBullet"/>
      </w:pPr>
      <w:r>
        <w:t>Practice basic arithmetic skills through averaging.</w:t>
      </w:r>
    </w:p>
    <w:p>
      <w:pPr>
        <w:pStyle w:val="Heading2"/>
      </w:pPr>
      <w:r>
        <w:t>Assistive Device Design</w:t>
      </w:r>
    </w:p>
    <w:p>
      <w:pPr>
        <w:pStyle w:val="Heading3"/>
      </w:pPr>
      <w:r>
        <w:t>Description</w:t>
      </w:r>
    </w:p>
    <w:p>
      <w:r>
        <w:t>Create a simple prototype of an assistive device using household items (like cardboard, straws, or rubber bands). Discuss what needs this device would address and who it would help.</w:t>
      </w:r>
    </w:p>
    <w:p>
      <w:pPr>
        <w:pStyle w:val="Heading3"/>
      </w:pPr>
      <w:r>
        <w:t>Materials</w:t>
      </w:r>
    </w:p>
    <w:p>
      <w:pPr>
        <w:pStyle w:val="ListBullet"/>
      </w:pPr>
      <w:r>
        <w:t>Cardboard</w:t>
      </w:r>
    </w:p>
    <w:p>
      <w:pPr>
        <w:pStyle w:val="ListBullet"/>
      </w:pPr>
      <w:r>
        <w:t>Scissors</w:t>
      </w:r>
    </w:p>
    <w:p>
      <w:pPr>
        <w:pStyle w:val="ListBullet"/>
      </w:pPr>
      <w:r>
        <w:t>Tape</w:t>
      </w:r>
    </w:p>
    <w:p>
      <w:pPr>
        <w:pStyle w:val="ListBullet"/>
      </w:pPr>
      <w:r>
        <w:t>Markers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Explore the design process of assistive devices.</w:t>
      </w:r>
    </w:p>
    <w:p>
      <w:pPr>
        <w:pStyle w:val="ListBullet"/>
      </w:pPr>
      <w:r>
        <w:t>Develop problem-solving and creativity skills.</w:t>
      </w:r>
    </w:p>
    <w:p>
      <w:pPr>
        <w:pStyle w:val="Heading2"/>
      </w:pPr>
      <w:r>
        <w:t>Health Data Collection</w:t>
      </w:r>
    </w:p>
    <w:p>
      <w:pPr>
        <w:pStyle w:val="Heading3"/>
      </w:pPr>
      <w:r>
        <w:t>Description</w:t>
      </w:r>
    </w:p>
    <w:p>
      <w:r>
        <w:t>Conduct a mini-survey within the family about daily water intake. Use cups to measure how much water each person drinks in a day. Discuss the importance of hydration and healthy habits.</w:t>
      </w:r>
    </w:p>
    <w:p>
      <w:pPr>
        <w:pStyle w:val="Heading3"/>
      </w:pPr>
      <w:r>
        <w:t>Materials</w:t>
      </w:r>
    </w:p>
    <w:p>
      <w:pPr>
        <w:pStyle w:val="ListBullet"/>
      </w:pPr>
      <w:r>
        <w:t>Cups for measuring</w:t>
      </w:r>
    </w:p>
    <w:p>
      <w:pPr>
        <w:pStyle w:val="ListBullet"/>
      </w:pPr>
      <w:r>
        <w:t>Notebook for recording data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about the importance of hydration.</w:t>
      </w:r>
    </w:p>
    <w:p>
      <w:pPr>
        <w:pStyle w:val="ListBullet"/>
      </w:pPr>
      <w:r>
        <w:t>Practice data collection and basic statistics.</w:t>
      </w:r>
    </w:p>
    <w:p>
      <w:pPr>
        <w:pStyle w:val="Heading2"/>
      </w:pPr>
      <w:r>
        <w:t>Virtual Health Fair</w:t>
      </w:r>
    </w:p>
    <w:p>
      <w:pPr>
        <w:pStyle w:val="Heading3"/>
      </w:pPr>
      <w:r>
        <w:t>Description</w:t>
      </w:r>
    </w:p>
    <w:p>
      <w:r>
        <w:t>Organize a family 'health fair' where each member presents on a health topic of their choice (e.g., nutrition, exercise, mental health). Use simple visuals to support their presentation.</w:t>
      </w:r>
    </w:p>
    <w:p>
      <w:pPr>
        <w:pStyle w:val="Heading3"/>
      </w:pPr>
      <w:r>
        <w:t>Materials</w:t>
      </w:r>
    </w:p>
    <w:p>
      <w:pPr>
        <w:pStyle w:val="ListBullet"/>
      </w:pPr>
      <w:r>
        <w:t>Poster board or paper for visuals</w:t>
      </w:r>
    </w:p>
    <w:p>
      <w:pPr>
        <w:pStyle w:val="ListBullet"/>
      </w:pPr>
      <w:r>
        <w:t>Markers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Enhance research and presentation skills.</w:t>
      </w:r>
    </w:p>
    <w:p>
      <w:pPr>
        <w:pStyle w:val="ListBullet"/>
      </w:pPr>
      <w:r>
        <w:t>Increase awareness of various health topics.</w:t>
      </w:r>
    </w:p>
    <w:p>
      <w:pPr>
        <w:pStyle w:val="Heading2"/>
      </w:pPr>
      <w:r>
        <w:t>DIY Health Tracker</w:t>
      </w:r>
    </w:p>
    <w:p>
      <w:pPr>
        <w:pStyle w:val="Heading3"/>
      </w:pPr>
      <w:r>
        <w:t>Description</w:t>
      </w:r>
    </w:p>
    <w:p>
      <w:r>
        <w:t>Create a weekly health tracker chart to monitor activities like exercise, sleep, and nutrition. Family members can fill it out together and discuss their goals.</w:t>
      </w:r>
    </w:p>
    <w:p>
      <w:pPr>
        <w:pStyle w:val="Heading3"/>
      </w:pPr>
      <w:r>
        <w:t>Materials</w:t>
      </w:r>
    </w:p>
    <w:p>
      <w:pPr>
        <w:pStyle w:val="ListBullet"/>
      </w:pPr>
      <w:r>
        <w:t>Paper for the chart</w:t>
      </w:r>
    </w:p>
    <w:p>
      <w:pPr>
        <w:pStyle w:val="ListBullet"/>
      </w:pPr>
      <w:r>
        <w:t>Markers or stickers for tracking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the components of a healthy lifestyle.</w:t>
      </w:r>
    </w:p>
    <w:p>
      <w:pPr>
        <w:pStyle w:val="ListBullet"/>
      </w:pPr>
      <w:r>
        <w:t>Learn goal-setting and self-monitoring techniques.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