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assistive technology</w:t>
      </w:r>
    </w:p>
    <w:p>
      <w:pPr>
        <w:pStyle w:val="Heading3"/>
      </w:pPr>
      <w:r>
        <w:t>Definition</w:t>
      </w:r>
    </w:p>
    <w:p>
      <w:r>
        <w:t>Any device or system that aids individuals with disabilities in performing tasks they might otherwise struggle to accomplish.</w:t>
      </w:r>
    </w:p>
    <w:p>
      <w:pPr>
        <w:pStyle w:val="Heading3"/>
      </w:pPr>
      <w:r>
        <w:t>Example</w:t>
      </w:r>
    </w:p>
    <w:p>
      <w:r>
        <w:t>A screen reader that converts text to speech for visually impaired users.</w:t>
      </w:r>
    </w:p>
    <w:p>
      <w:pPr>
        <w:pStyle w:val="Heading3"/>
      </w:pPr>
      <w:r>
        <w:t>Visual Description</w:t>
      </w:r>
    </w:p>
    <w:p>
      <w:r>
        <w:t>An image of a person using a computer with a screen reader software, showcasing the interface and accessibility features.</w:t>
      </w:r>
    </w:p>
    <w:p>
      <w:pPr>
        <w:pStyle w:val="Heading2"/>
      </w:pPr>
      <w:r>
        <w:t>personalization</w:t>
      </w:r>
    </w:p>
    <w:p>
      <w:pPr>
        <w:pStyle w:val="Heading3"/>
      </w:pPr>
      <w:r>
        <w:t>Definition</w:t>
      </w:r>
    </w:p>
    <w:p>
      <w:r>
        <w:t>The process of tailoring a product or service to accommodate the specific needs and preferences of an individual user.</w:t>
      </w:r>
    </w:p>
    <w:p>
      <w:pPr>
        <w:pStyle w:val="Heading3"/>
      </w:pPr>
      <w:r>
        <w:t>Example</w:t>
      </w:r>
    </w:p>
    <w:p>
      <w:r>
        <w:t>Customizing a fitness app to track specific health metrics relevant to the user.</w:t>
      </w:r>
    </w:p>
    <w:p>
      <w:pPr>
        <w:pStyle w:val="Heading3"/>
      </w:pPr>
      <w:r>
        <w:t>Visual Description</w:t>
      </w:r>
    </w:p>
    <w:p>
      <w:r>
        <w:t>An image of a mobile app interface displaying personalized settings and user-specific data inputs.</w:t>
      </w:r>
    </w:p>
    <w:p>
      <w:pPr>
        <w:pStyle w:val="Heading2"/>
      </w:pPr>
      <w:r>
        <w:t>anthropometry</w:t>
      </w:r>
    </w:p>
    <w:p>
      <w:pPr>
        <w:pStyle w:val="Heading3"/>
      </w:pPr>
      <w:r>
        <w:t>Definition</w:t>
      </w:r>
    </w:p>
    <w:p>
      <w:r>
        <w:t>The study of human body measurements, particularly dimensions and proportions, which is essential for designing ergonomic products.</w:t>
      </w:r>
    </w:p>
    <w:p>
      <w:pPr>
        <w:pStyle w:val="Heading3"/>
      </w:pPr>
      <w:r>
        <w:t>Example</w:t>
      </w:r>
    </w:p>
    <w:p>
      <w:r>
        <w:t>Using anthropometric data to create a chair that supports the average body size comfortably.</w:t>
      </w:r>
    </w:p>
    <w:p>
      <w:pPr>
        <w:pStyle w:val="Heading3"/>
      </w:pPr>
      <w:r>
        <w:t>Visual Description</w:t>
      </w:r>
    </w:p>
    <w:p>
      <w:r>
        <w:t>A diagram showing various body measurements taken for anthropometric analysis, such as height, arm length, and leg length.</w:t>
      </w:r>
    </w:p>
    <w:p>
      <w:pPr>
        <w:pStyle w:val="Heading2"/>
      </w:pPr>
      <w:r>
        <w:t>fit</w:t>
      </w:r>
    </w:p>
    <w:p>
      <w:pPr>
        <w:pStyle w:val="Heading3"/>
      </w:pPr>
      <w:r>
        <w:t>Definition</w:t>
      </w:r>
    </w:p>
    <w:p>
      <w:r>
        <w:t>The degree to which a product or system meets the physical and functional needs of a user, ensuring comfort and usability.</w:t>
      </w:r>
    </w:p>
    <w:p>
      <w:pPr>
        <w:pStyle w:val="Heading3"/>
      </w:pPr>
      <w:r>
        <w:t>Example</w:t>
      </w:r>
    </w:p>
    <w:p>
      <w:r>
        <w:t>A pair of running shoes that conform well to the shape and size of a runner's feet.</w:t>
      </w:r>
    </w:p>
    <w:p>
      <w:pPr>
        <w:pStyle w:val="Heading3"/>
      </w:pPr>
      <w:r>
        <w:t>Visual Description</w:t>
      </w:r>
    </w:p>
    <w:p>
      <w:r>
        <w:t>An image of a runner trying on shoes in a store, focusing on the fit and comfort of the footwear.</w:t>
      </w:r>
    </w:p>
    <w:p>
      <w:pPr>
        <w:pStyle w:val="Heading2"/>
      </w:pPr>
      <w:r>
        <w:t>consent</w:t>
      </w:r>
    </w:p>
    <w:p>
      <w:pPr>
        <w:pStyle w:val="Heading3"/>
      </w:pPr>
      <w:r>
        <w:t>Definition</w:t>
      </w:r>
    </w:p>
    <w:p>
      <w:r>
        <w:t>Permission granted by an individual for their personal information or data to be used or shared, especially in the context of medical and research settings.</w:t>
      </w:r>
    </w:p>
    <w:p>
      <w:pPr>
        <w:pStyle w:val="Heading3"/>
      </w:pPr>
      <w:r>
        <w:t>Example</w:t>
      </w:r>
    </w:p>
    <w:p>
      <w:r>
        <w:t>A patient signing a form to allow their health data to be used for a clinical study.</w:t>
      </w:r>
    </w:p>
    <w:p>
      <w:pPr>
        <w:pStyle w:val="Heading3"/>
      </w:pPr>
      <w:r>
        <w:t>Visual Description</w:t>
      </w:r>
    </w:p>
    <w:p>
      <w:r>
        <w:t>An image of a patient reviewing and signing a consent form in a healthcare setting.</w:t>
      </w:r>
    </w:p>
    <w:p>
      <w:pPr>
        <w:pStyle w:val="Heading2"/>
      </w:pPr>
      <w:r>
        <w:t>privacy</w:t>
      </w:r>
    </w:p>
    <w:p>
      <w:pPr>
        <w:pStyle w:val="Heading3"/>
      </w:pPr>
      <w:r>
        <w:t>Definition</w:t>
      </w:r>
    </w:p>
    <w:p>
      <w:r>
        <w:t>The right of individuals to control their personal information and to have it protected from unauthorized access or disclosure.</w:t>
      </w:r>
    </w:p>
    <w:p>
      <w:pPr>
        <w:pStyle w:val="Heading3"/>
      </w:pPr>
      <w:r>
        <w:t>Example</w:t>
      </w:r>
    </w:p>
    <w:p>
      <w:r>
        <w:t>Using encryption to secure personal health records from potential breaches.</w:t>
      </w:r>
    </w:p>
    <w:p>
      <w:pPr>
        <w:pStyle w:val="Heading3"/>
      </w:pPr>
      <w:r>
        <w:t>Visual Description</w:t>
      </w:r>
    </w:p>
    <w:p>
      <w:r>
        <w:t>An image of a locked digital file or database, symbolizing the protection of personal data.</w:t>
      </w:r>
    </w:p>
    <w:p>
      <w:pPr>
        <w:pStyle w:val="Heading2"/>
      </w:pPr>
      <w:r>
        <w:t>validation</w:t>
      </w:r>
    </w:p>
    <w:p>
      <w:pPr>
        <w:pStyle w:val="Heading3"/>
      </w:pPr>
      <w:r>
        <w:t>Definition</w:t>
      </w:r>
    </w:p>
    <w:p>
      <w:r>
        <w:t>The process of confirming that a product or system meets the required standards and performs as intended in real-world conditions.</w:t>
      </w:r>
    </w:p>
    <w:p>
      <w:pPr>
        <w:pStyle w:val="Heading3"/>
      </w:pPr>
      <w:r>
        <w:t>Example</w:t>
      </w:r>
    </w:p>
    <w:p>
      <w:r>
        <w:t>Testing a new medical device in clinical trials to ensure it functions safely and effectively.</w:t>
      </w:r>
    </w:p>
    <w:p>
      <w:pPr>
        <w:pStyle w:val="Heading3"/>
      </w:pPr>
      <w:r>
        <w:t>Visual Description</w:t>
      </w:r>
    </w:p>
    <w:p>
      <w:r>
        <w:t>An image of a team conducting tests on a medical device in a laboratory environment.</w:t>
      </w:r>
    </w:p>
    <w:p>
      <w:pPr>
        <w:pStyle w:val="Heading2"/>
      </w:pPr>
      <w:r>
        <w:t>biocompatibility</w:t>
      </w:r>
    </w:p>
    <w:p>
      <w:pPr>
        <w:pStyle w:val="Heading3"/>
      </w:pPr>
      <w:r>
        <w:t>Definition</w:t>
      </w:r>
    </w:p>
    <w:p>
      <w:r>
        <w:t>The ability of a material to perform with an appropriate host response when introduced into the body, crucial for medical devices.</w:t>
      </w:r>
    </w:p>
    <w:p>
      <w:pPr>
        <w:pStyle w:val="Heading3"/>
      </w:pPr>
      <w:r>
        <w:t>Example</w:t>
      </w:r>
    </w:p>
    <w:p>
      <w:r>
        <w:t>Using silicone in implants because it does not cause adverse reactions in human tissue.</w:t>
      </w:r>
    </w:p>
    <w:p>
      <w:pPr>
        <w:pStyle w:val="Heading3"/>
      </w:pPr>
      <w:r>
        <w:t>Visual Description</w:t>
      </w:r>
    </w:p>
    <w:p>
      <w:r>
        <w:t>An image showing different materials used in medical devices, with a focus on biocompatible options.</w:t>
      </w:r>
    </w:p>
    <w:p>
      <w:pPr>
        <w:pStyle w:val="Heading2"/>
      </w:pPr>
      <w:r>
        <w:t>medical device</w:t>
      </w:r>
    </w:p>
    <w:p>
      <w:pPr>
        <w:pStyle w:val="Heading3"/>
      </w:pPr>
      <w:r>
        <w:t>Definition</w:t>
      </w:r>
    </w:p>
    <w:p>
      <w:r>
        <w:t>Any instrument, apparatus, implement, machine, or related article that is intended for use in the diagnosis, prevention, or treatment of medical conditions.</w:t>
      </w:r>
    </w:p>
    <w:p>
      <w:pPr>
        <w:pStyle w:val="Heading3"/>
      </w:pPr>
      <w:r>
        <w:t>Example</w:t>
      </w:r>
    </w:p>
    <w:p>
      <w:r>
        <w:t>A heart monitor that tracks a patient's vital signs.</w:t>
      </w:r>
    </w:p>
    <w:p>
      <w:pPr>
        <w:pStyle w:val="Heading3"/>
      </w:pPr>
      <w:r>
        <w:t>Visual Description</w:t>
      </w:r>
    </w:p>
    <w:p>
      <w:r>
        <w:t>An image of a heart monitor displaying real-time data in a clinical setting.</w:t>
      </w:r>
    </w:p>
    <w:p>
      <w:pPr>
        <w:pStyle w:val="Heading2"/>
      </w:pPr>
      <w:r>
        <w:t>user-centered design</w:t>
      </w:r>
    </w:p>
    <w:p>
      <w:pPr>
        <w:pStyle w:val="Heading3"/>
      </w:pPr>
      <w:r>
        <w:t>Definition</w:t>
      </w:r>
    </w:p>
    <w:p>
      <w:r>
        <w:t>An approach to product design that prioritizes the needs, preferences, and limitations of end-users throughout the development process.</w:t>
      </w:r>
    </w:p>
    <w:p>
      <w:pPr>
        <w:pStyle w:val="Heading3"/>
      </w:pPr>
      <w:r>
        <w:t>Example</w:t>
      </w:r>
    </w:p>
    <w:p>
      <w:r>
        <w:t>Creating a mobile app interface based on user feedback to enhance usability.</w:t>
      </w:r>
    </w:p>
    <w:p>
      <w:pPr>
        <w:pStyle w:val="Heading3"/>
      </w:pPr>
      <w:r>
        <w:t>Visual Description</w:t>
      </w:r>
    </w:p>
    <w:p>
      <w:r>
        <w:t>An image of a design team collaborating with users to gather feedback on a prototype.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