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Entwicklung eines Assistenzgeräts für ältere Menschen</w:t>
      </w:r>
    </w:p>
    <w:p>
      <w:r>
        <w:rPr>
          <w:color w:val="606060"/>
          <w:sz w:val="22"/>
        </w:rPr>
        <w:t>module_27 | Grade 8-12 | 5 days</w:t>
      </w:r>
    </w:p>
    <w:p/>
    <w:p>
      <w:pPr>
        <w:pStyle w:val="Heading1"/>
      </w:pPr>
      <w:r>
        <w:t>Problemstatement</w:t>
      </w:r>
    </w:p>
    <w:p>
      <w:r>
        <w:t>Entwickle ein Assistenzgerät, das älteren Menschen hilft, ihre alltäglichen Aktivitäten sicherer und einfacher zu gestalten. Das Gerät sollte auf spezifische Bedürfnisse zugeschnitten sein, wie z.B. Mobilität, Kommunikation oder Gesundheitsüberwachung.</w:t>
      </w:r>
    </w:p>
    <w:p>
      <w:pPr>
        <w:pStyle w:val="Heading1"/>
      </w:pPr>
      <w:r>
        <w:t>Constraints</w:t>
      </w:r>
    </w:p>
    <w:p>
      <w:pPr>
        <w:pStyle w:val="ListBullet"/>
      </w:pPr>
      <w:r>
        <w:t>Das Design muss leicht und tragbar sein.</w:t>
      </w:r>
    </w:p>
    <w:p>
      <w:pPr>
        <w:pStyle w:val="ListBullet"/>
      </w:pPr>
      <w:r>
        <w:t>Das Gerät darf ein Budget von 100 Euro nicht überschreiten.</w:t>
      </w:r>
    </w:p>
    <w:p>
      <w:pPr>
        <w:pStyle w:val="ListBullet"/>
      </w:pPr>
      <w:r>
        <w:t>Es muss eine Benutzeroberfläche geben, die einfach zu bedienen ist, insbesondere für Menschen mit eingeschränkter Seh- oder Hörfähigkeit.</w:t>
      </w:r>
    </w:p>
    <w:p>
      <w:pPr>
        <w:pStyle w:val="ListBullet"/>
      </w:pPr>
      <w:r>
        <w:t>Das Gerät muss mindestens eine Funktion zur Überwachung der Gesundheit oder Sicherheit bieten.</w:t>
      </w:r>
    </w:p>
    <w:p>
      <w:pPr>
        <w:pStyle w:val="Heading1"/>
      </w:pPr>
      <w:r>
        <w:t>Successcriteria</w:t>
      </w:r>
    </w:p>
    <w:p>
      <w:pPr>
        <w:pStyle w:val="ListBullet"/>
      </w:pPr>
      <w:r>
        <w:t>Das Gerät sollte eine funktionierende Prototyp-Demonstration haben.</w:t>
      </w:r>
    </w:p>
    <w:p>
      <w:pPr>
        <w:pStyle w:val="ListBullet"/>
      </w:pPr>
      <w:r>
        <w:t>Die Benutzeroberfläche muss von einer Testgruppe von älteren Menschen positiv bewertet werden.</w:t>
      </w:r>
    </w:p>
    <w:p>
      <w:pPr>
        <w:pStyle w:val="ListBullet"/>
      </w:pPr>
      <w:r>
        <w:t>Das Design muss die festgelegten Budget- und Gewichtsbeschränkungen einhalten.</w:t>
      </w:r>
    </w:p>
    <w:p>
      <w:pPr>
        <w:pStyle w:val="ListBullet"/>
      </w:pPr>
      <w:r>
        <w:t>Das Gerät sollte in der Lage sein, Daten zu sammeln, die potenziell zur Verbesserung der Benutzererfahrung verwendet werden können.</w:t>
      </w:r>
    </w:p>
    <w:p>
      <w:pPr>
        <w:pStyle w:val="Heading1"/>
      </w:pPr>
      <w:r>
        <w:t>Reflectionquestions</w:t>
      </w:r>
    </w:p>
    <w:p>
      <w:pPr>
        <w:pStyle w:val="ListBullet"/>
      </w:pPr>
      <w:r>
        <w:t>Wie haben die verschiedenen Bedürfnisse älterer Menschen eure Designentscheidungen beeinflusst?</w:t>
      </w:r>
    </w:p>
    <w:p>
      <w:pPr>
        <w:pStyle w:val="ListBullet"/>
      </w:pPr>
      <w:r>
        <w:t>Welche Herausforderungen sind bei der Entwicklung des Prototyps aufgetreten und wie habt ihr diese überwunden?</w:t>
      </w:r>
    </w:p>
    <w:p>
      <w:pPr>
        <w:pStyle w:val="ListBullet"/>
      </w:pPr>
      <w:r>
        <w:t>Wie könnte euer Gerät in der realen Welt eingesetzt werden, und welche Feedbackmechanismen könnten implementiert werden, um die Benutzerfreundlichkeit zu verbessern?</w:t>
      </w:r>
    </w:p>
    <w:p>
      <w:pPr>
        <w:pStyle w:val="ListBullet"/>
      </w:pPr>
      <w:r>
        <w:t>Inwiefern hat die Anwendung von Sensorfusion und AI eure Lösungen verbessert oder komplexer gemacht?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