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Medizinische und unterstützende Anwendungen</w:t>
      </w:r>
    </w:p>
    <w:p>
      <w:r>
        <w:rPr>
          <w:color w:val="606060"/>
          <w:sz w:val="22"/>
        </w:rPr>
        <w:t>module_27 | Grade 8-12 | 5 days</w:t>
      </w:r>
    </w:p>
    <w:p/>
    <w:p>
      <w:pPr>
        <w:pStyle w:val="Heading1"/>
      </w:pPr>
      <w:r>
        <w:t>Module</w:t>
      </w:r>
    </w:p>
    <w:p>
      <w:r>
        <w:t>Medizinische und unterstützende Anwendungen</w:t>
      </w:r>
    </w:p>
    <w:p>
      <w:pPr>
        <w:pStyle w:val="Heading1"/>
      </w:pPr>
      <w:r>
        <w:t>Aktivitäten</w:t>
      </w:r>
    </w:p>
    <w:p>
      <w:pPr>
        <w:pStyle w:val="Heading3"/>
      </w:pPr>
      <w:r>
        <w:t>Titel</w:t>
      </w:r>
    </w:p>
    <w:p>
      <w:r>
        <w:t>Gesundheitsüberwachung zu Hause</w:t>
      </w:r>
    </w:p>
    <w:p>
      <w:pPr>
        <w:pStyle w:val="Heading3"/>
      </w:pPr>
      <w:r>
        <w:t>Beschreibung</w:t>
      </w:r>
    </w:p>
    <w:p>
      <w:r>
        <w:t>Erstellen Sie ein einfaches Tagebuch, um die täglichen Gesundheitsdaten Ihrer Familie zu verfolgen, wie z.B. Schritte, Schlafstunden oder Wasseraufnahme. Diskutieren Sie die Bedeutung der Gesundheitsüberwachung und wie sie zur Verbesserung des Wohlbefindens beitragen kann.</w:t>
      </w:r>
    </w:p>
    <w:p>
      <w:pPr>
        <w:pStyle w:val="Heading3"/>
      </w:pPr>
      <w:r>
        <w:t>Materialien</w:t>
      </w:r>
    </w:p>
    <w:p>
      <w:r>
        <w:t>Papier, Stift</w:t>
      </w:r>
    </w:p>
    <w:p>
      <w:pPr>
        <w:pStyle w:val="Heading3"/>
      </w:pPr>
      <w:r>
        <w:t>Titel</w:t>
      </w:r>
    </w:p>
    <w:p>
      <w:r>
        <w:t>Einführung in Sensoren</w:t>
      </w:r>
    </w:p>
    <w:p>
      <w:pPr>
        <w:pStyle w:val="Heading3"/>
      </w:pPr>
      <w:r>
        <w:t>Beschreibung</w:t>
      </w:r>
    </w:p>
    <w:p>
      <w:r>
        <w:t>Forschen Sie gemeinsam über verschiedene Sensoren, die in der Medizin verwendet werden, wie z.B. Temperatur- oder Herzfrequenzsensoren. Erstellen Sie ein Poster oder eine Präsentation, die die Funktionsweise und den Nutzen dieser Sensoren erklärt.</w:t>
      </w:r>
    </w:p>
    <w:p>
      <w:pPr>
        <w:pStyle w:val="Heading3"/>
      </w:pPr>
      <w:r>
        <w:t>Materialien</w:t>
      </w:r>
    </w:p>
    <w:p>
      <w:r>
        <w:t>Zugang zum Internet, Papier, Stifte</w:t>
      </w:r>
    </w:p>
    <w:p>
      <w:pPr>
        <w:pStyle w:val="Heading3"/>
      </w:pPr>
      <w:r>
        <w:t>Titel</w:t>
      </w:r>
    </w:p>
    <w:p>
      <w:r>
        <w:t>Assistive Technologien im Alltag</w:t>
      </w:r>
    </w:p>
    <w:p>
      <w:pPr>
        <w:pStyle w:val="Heading3"/>
      </w:pPr>
      <w:r>
        <w:t>Beschreibung</w:t>
      </w:r>
    </w:p>
    <w:p>
      <w:r>
        <w:t>Diskutieren Sie, welche Technologien Menschen mit Behinderungen helfen können. Erstellen Sie eine Liste von alltäglichen Gegenständen, die als assistive Technologien betrachtet werden können, und präsentieren Sie diese der Familie.</w:t>
      </w:r>
    </w:p>
    <w:p>
      <w:pPr>
        <w:pStyle w:val="Heading3"/>
      </w:pPr>
      <w:r>
        <w:t>Materialien</w:t>
      </w:r>
    </w:p>
    <w:p>
      <w:r>
        <w:t>Papier, Stift</w:t>
      </w:r>
    </w:p>
    <w:p>
      <w:pPr>
        <w:pStyle w:val="Heading3"/>
      </w:pPr>
      <w:r>
        <w:t>Titel</w:t>
      </w:r>
    </w:p>
    <w:p>
      <w:r>
        <w:t>Simulation von Sensorfusion</w:t>
      </w:r>
    </w:p>
    <w:p>
      <w:pPr>
        <w:pStyle w:val="Heading3"/>
      </w:pPr>
      <w:r>
        <w:t>Beschreibung</w:t>
      </w:r>
    </w:p>
    <w:p>
      <w:r>
        <w:t>Nutzen Sie Alltagsgegenstände (z.B. eine Wasserflasche und einen Ball), um zu zeigen, wie verschiedene Datenquellen kombiniert werden können. Diskutieren Sie, wie Sensorfusion in der Medizin angewendet wird, um genauere Ergebnisse zu erzielen.</w:t>
      </w:r>
    </w:p>
    <w:p>
      <w:pPr>
        <w:pStyle w:val="Heading3"/>
      </w:pPr>
      <w:r>
        <w:t>Materialien</w:t>
      </w:r>
    </w:p>
    <w:p>
      <w:r>
        <w:t>Wasserflasche, Ball, Papier, Stift</w:t>
      </w:r>
    </w:p>
    <w:p>
      <w:pPr>
        <w:pStyle w:val="Heading3"/>
      </w:pPr>
      <w:r>
        <w:t>Titel</w:t>
      </w:r>
    </w:p>
    <w:p>
      <w:r>
        <w:t>Kreative Anwendung von KI</w:t>
      </w:r>
    </w:p>
    <w:p>
      <w:pPr>
        <w:pStyle w:val="Heading3"/>
      </w:pPr>
      <w:r>
        <w:t>Beschreibung</w:t>
      </w:r>
    </w:p>
    <w:p>
      <w:r>
        <w:t>Denken Sie sich ein einfaches Szenario aus, in dem KI in der Medizin eingesetzt werden könnte, z.B. zur Diagnose oder Patientenüberwachung. Schreiben Sie eine kurze Geschichte oder ein Drehbuch, das diese Anwendung beschreibt.</w:t>
      </w:r>
    </w:p>
    <w:p>
      <w:pPr>
        <w:pStyle w:val="Heading3"/>
      </w:pPr>
      <w:r>
        <w:t>Materialien</w:t>
      </w:r>
    </w:p>
    <w:p>
      <w:r>
        <w:t>Papier, Stift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