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Machine Vision in Space Exploration</w:t>
      </w:r>
    </w:p>
    <w:p>
      <w:r>
        <w:rPr>
          <w:color w:val="606060"/>
          <w:sz w:val="22"/>
        </w:rPr>
        <w:t>module_28 | Grade 8-12 | 5 days</w:t>
      </w:r>
    </w:p>
    <w:p/>
    <w:p>
      <w:pPr>
        <w:pStyle w:val="Heading1"/>
      </w:pPr>
      <w:r>
        <w:t>Preassessment</w:t>
      </w:r>
    </w:p>
    <w:p>
      <w:pPr>
        <w:pStyle w:val="Heading2"/>
      </w:pPr>
      <w:r>
        <w:t>Title</w:t>
      </w:r>
    </w:p>
    <w:p>
      <w:r>
        <w:t>Pre-Assessment: Understanding Machine Vision in Space Exploration</w:t>
      </w:r>
    </w:p>
    <w:p>
      <w:pPr>
        <w:pStyle w:val="Heading2"/>
      </w:pPr>
      <w:r>
        <w:t>Items</w:t>
      </w:r>
    </w:p>
    <w:p>
      <w:pPr>
        <w:pStyle w:val="Heading4"/>
      </w:pPr>
      <w:r>
        <w:t>Question</w:t>
      </w:r>
    </w:p>
    <w:p>
      <w:r>
        <w:t>What is the primary purpose of perception in remote and autonomous systems?</w:t>
      </w:r>
    </w:p>
    <w:p>
      <w:pPr>
        <w:pStyle w:val="Heading4"/>
      </w:pPr>
      <w:r>
        <w:t>Type</w:t>
      </w:r>
    </w:p>
    <w:p>
      <w:r>
        <w:t>Short Answer</w:t>
      </w:r>
    </w:p>
    <w:p>
      <w:pPr>
        <w:pStyle w:val="Heading4"/>
      </w:pPr>
      <w:r>
        <w:t>Expectedresponse</w:t>
      </w:r>
    </w:p>
    <w:p>
      <w:r>
        <w:t>To gather and interpret environmental data for navigation and decision-making.</w:t>
      </w:r>
    </w:p>
    <w:p>
      <w:pPr>
        <w:pStyle w:val="Heading4"/>
      </w:pPr>
      <w:r>
        <w:t>Question</w:t>
      </w:r>
    </w:p>
    <w:p>
      <w:r>
        <w:t>List two challenges that machine vision might face in space environments.</w:t>
      </w:r>
    </w:p>
    <w:p>
      <w:pPr>
        <w:pStyle w:val="Heading4"/>
      </w:pPr>
      <w:r>
        <w:t>Type</w:t>
      </w:r>
    </w:p>
    <w:p>
      <w:r>
        <w:t>Multiple Choice</w:t>
      </w:r>
    </w:p>
    <w:p>
      <w:pPr>
        <w:pStyle w:val="Heading4"/>
      </w:pPr>
      <w:r>
        <w:t>Options</w:t>
      </w:r>
    </w:p>
    <w:p>
      <w:pPr>
        <w:pStyle w:val="ListBullet"/>
      </w:pPr>
      <w:r>
        <w:t>A) High temperatures</w:t>
      </w:r>
    </w:p>
    <w:p>
      <w:pPr>
        <w:pStyle w:val="ListBullet"/>
      </w:pPr>
      <w:r>
        <w:t>B) Communication delays</w:t>
      </w:r>
    </w:p>
    <w:p>
      <w:pPr>
        <w:pStyle w:val="ListBullet"/>
      </w:pPr>
      <w:r>
        <w:t>C) Abundant light sources</w:t>
      </w:r>
    </w:p>
    <w:p>
      <w:pPr>
        <w:pStyle w:val="ListBullet"/>
      </w:pPr>
      <w:r>
        <w:t>D) Minimal dust</w:t>
      </w:r>
    </w:p>
    <w:p>
      <w:pPr>
        <w:pStyle w:val="Heading4"/>
      </w:pPr>
      <w:r>
        <w:t>Correctanswer</w:t>
      </w:r>
    </w:p>
    <w:p>
      <w:r>
        <w:t>B) Communication delays, D) Minimal dust</w:t>
      </w:r>
    </w:p>
    <w:p>
      <w:pPr>
        <w:pStyle w:val="Heading1"/>
      </w:pPr>
      <w:r>
        <w:t>Formativeassessments</w:t>
      </w:r>
    </w:p>
    <w:p>
      <w:r>
        <w:t>Session: 1</w:t>
      </w:r>
    </w:p>
    <w:p>
      <w:pPr>
        <w:pStyle w:val="Heading3"/>
      </w:pPr>
      <w:r>
        <w:t>Title</w:t>
      </w:r>
    </w:p>
    <w:p>
      <w:r>
        <w:t>Formative Assessment 1: The Importance of Robust Perception</w:t>
      </w:r>
    </w:p>
    <w:p>
      <w:pPr>
        <w:pStyle w:val="Heading3"/>
      </w:pPr>
      <w:r>
        <w:t>Items</w:t>
      </w:r>
    </w:p>
    <w:p>
      <w:pPr>
        <w:pStyle w:val="Heading5"/>
      </w:pPr>
      <w:r>
        <w:t>Question</w:t>
      </w:r>
    </w:p>
    <w:p>
      <w:r>
        <w:t>Explain why robust perception is critical for autonomous systems operating in space. Provide at least two reasons.</w:t>
      </w:r>
    </w:p>
    <w:p>
      <w:pPr>
        <w:pStyle w:val="Heading5"/>
      </w:pPr>
      <w:r>
        <w:t>Type</w:t>
      </w:r>
    </w:p>
    <w:p>
      <w:r>
        <w:t>Short Answer</w:t>
      </w:r>
    </w:p>
    <w:p>
      <w:pPr>
        <w:pStyle w:val="Heading5"/>
      </w:pPr>
      <w:r>
        <w:t>Expectedresponse</w:t>
      </w:r>
    </w:p>
    <w:p>
      <w:r>
        <w:t>Robust perception is critical for navigation and obstacle avoidance, and for executing mission objectives without direct human intervention.</w:t>
      </w:r>
    </w:p>
    <w:p>
      <w:r>
        <w:t>Session: 2</w:t>
      </w:r>
    </w:p>
    <w:p>
      <w:pPr>
        <w:pStyle w:val="Heading3"/>
      </w:pPr>
      <w:r>
        <w:t>Title</w:t>
      </w:r>
    </w:p>
    <w:p>
      <w:r>
        <w:t>Formative Assessment 2: Analyzing Space-Vision Challenges</w:t>
      </w:r>
    </w:p>
    <w:p>
      <w:pPr>
        <w:pStyle w:val="Heading3"/>
      </w:pPr>
      <w:r>
        <w:t>Items</w:t>
      </w:r>
    </w:p>
    <w:p>
      <w:pPr>
        <w:pStyle w:val="Heading5"/>
      </w:pPr>
      <w:r>
        <w:t>Question</w:t>
      </w:r>
    </w:p>
    <w:p>
      <w:r>
        <w:t>Discuss how dust can affect the performance of machine vision systems in space. Include examples.</w:t>
      </w:r>
    </w:p>
    <w:p>
      <w:pPr>
        <w:pStyle w:val="Heading5"/>
      </w:pPr>
      <w:r>
        <w:t>Type</w:t>
      </w:r>
    </w:p>
    <w:p>
      <w:r>
        <w:t>Essay</w:t>
      </w:r>
    </w:p>
    <w:p>
      <w:pPr>
        <w:pStyle w:val="Heading5"/>
      </w:pPr>
      <w:r>
        <w:t>Expectedresponse</w:t>
      </w:r>
    </w:p>
    <w:p>
      <w:r>
        <w:t>Dust can obscure sensors, reduce visibility, and interfere with image capture, leading to poor data quality.</w:t>
      </w:r>
    </w:p>
    <w:p>
      <w:r>
        <w:t>Session: 3</w:t>
      </w:r>
    </w:p>
    <w:p>
      <w:pPr>
        <w:pStyle w:val="Heading3"/>
      </w:pPr>
      <w:r>
        <w:t>Title</w:t>
      </w:r>
    </w:p>
    <w:p>
      <w:r>
        <w:t>Formative Assessment 3: Designing Capture Strategies</w:t>
      </w:r>
    </w:p>
    <w:p>
      <w:pPr>
        <w:pStyle w:val="Heading3"/>
      </w:pPr>
      <w:r>
        <w:t>Items</w:t>
      </w:r>
    </w:p>
    <w:p>
      <w:pPr>
        <w:pStyle w:val="Heading5"/>
      </w:pPr>
      <w:r>
        <w:t>Question</w:t>
      </w:r>
    </w:p>
    <w:p>
      <w:r>
        <w:t>Create a strategy for capturing images of a simulated remote object, considering potential obstacles.</w:t>
      </w:r>
    </w:p>
    <w:p>
      <w:pPr>
        <w:pStyle w:val="Heading5"/>
      </w:pPr>
      <w:r>
        <w:t>Type</w:t>
      </w:r>
    </w:p>
    <w:p>
      <w:r>
        <w:t>Project Proposal</w:t>
      </w:r>
    </w:p>
    <w:p>
      <w:pPr>
        <w:pStyle w:val="Heading5"/>
      </w:pPr>
      <w:r>
        <w:t>Expectedresponse</w:t>
      </w:r>
    </w:p>
    <w:p>
      <w:r>
        <w:t>The strategy should outline the selection of sensors, timing of captures, and methods to mitigate obstacles.</w:t>
      </w:r>
    </w:p>
    <w:p>
      <w:r>
        <w:t>Session: 4</w:t>
      </w:r>
    </w:p>
    <w:p>
      <w:pPr>
        <w:pStyle w:val="Heading3"/>
      </w:pPr>
      <w:r>
        <w:t>Title</w:t>
      </w:r>
    </w:p>
    <w:p>
      <w:r>
        <w:t>Formative Assessment 4: Evaluating Data Processing Tradeoffs</w:t>
      </w:r>
    </w:p>
    <w:p>
      <w:pPr>
        <w:pStyle w:val="Heading3"/>
      </w:pPr>
      <w:r>
        <w:t>Items</w:t>
      </w:r>
    </w:p>
    <w:p>
      <w:pPr>
        <w:pStyle w:val="Heading5"/>
      </w:pPr>
      <w:r>
        <w:t>Question</w:t>
      </w:r>
    </w:p>
    <w:p>
      <w:r>
        <w:t>Evaluate the tradeoffs between processing data onboard a spacecraft versus transmitting raw data to Earth.</w:t>
      </w:r>
    </w:p>
    <w:p>
      <w:pPr>
        <w:pStyle w:val="Heading5"/>
      </w:pPr>
      <w:r>
        <w:t>Type</w:t>
      </w:r>
    </w:p>
    <w:p>
      <w:r>
        <w:t>Discussion</w:t>
      </w:r>
    </w:p>
    <w:p>
      <w:pPr>
        <w:pStyle w:val="Heading5"/>
      </w:pPr>
      <w:r>
        <w:t>Expectedresponse</w:t>
      </w:r>
    </w:p>
    <w:p>
      <w:r>
        <w:t>Onboard processing reduces data transmission needs and speeds up decision-making but requires more computational resources.</w:t>
      </w:r>
    </w:p>
    <w:p>
      <w:r>
        <w:t>Session: 5</w:t>
      </w:r>
    </w:p>
    <w:p>
      <w:pPr>
        <w:pStyle w:val="Heading3"/>
      </w:pPr>
      <w:r>
        <w:t>Title</w:t>
      </w:r>
    </w:p>
    <w:p>
      <w:r>
        <w:t>Formative Assessment 5: Prioritizing Inspection Targets</w:t>
      </w:r>
    </w:p>
    <w:p>
      <w:pPr>
        <w:pStyle w:val="Heading3"/>
      </w:pPr>
      <w:r>
        <w:t>Items</w:t>
      </w:r>
    </w:p>
    <w:p>
      <w:pPr>
        <w:pStyle w:val="Heading5"/>
      </w:pPr>
      <w:r>
        <w:t>Question</w:t>
      </w:r>
    </w:p>
    <w:p>
      <w:r>
        <w:t>Using a given scenario, prioritize inspection targets based on limited time and bandwidth.</w:t>
      </w:r>
    </w:p>
    <w:p>
      <w:pPr>
        <w:pStyle w:val="Heading5"/>
      </w:pPr>
      <w:r>
        <w:t>Type</w:t>
      </w:r>
    </w:p>
    <w:p>
      <w:r>
        <w:t>Scenario Analysis</w:t>
      </w:r>
    </w:p>
    <w:p>
      <w:pPr>
        <w:pStyle w:val="Heading5"/>
      </w:pPr>
      <w:r>
        <w:t>Expectedresponse</w:t>
      </w:r>
    </w:p>
    <w:p>
      <w:r>
        <w:t>Prioritization should be based on potential risks, scientific value, and feasibility of inspection within constraints.</w:t>
      </w:r>
    </w:p>
    <w:p>
      <w:pPr>
        <w:pStyle w:val="Heading1"/>
      </w:pPr>
      <w:r>
        <w:t>Summativeassessment</w:t>
      </w:r>
    </w:p>
    <w:p>
      <w:pPr>
        <w:pStyle w:val="Heading2"/>
      </w:pPr>
      <w:r>
        <w:t>Title</w:t>
      </w:r>
    </w:p>
    <w:p>
      <w:r>
        <w:t>Summative Assessment: Comprehensive Evaluation of Machine Vision</w:t>
      </w:r>
    </w:p>
    <w:p>
      <w:pPr>
        <w:pStyle w:val="Heading2"/>
      </w:pPr>
      <w:r>
        <w:t>Items</w:t>
      </w:r>
    </w:p>
    <w:p>
      <w:pPr>
        <w:pStyle w:val="Heading4"/>
      </w:pPr>
      <w:r>
        <w:t>Question</w:t>
      </w:r>
    </w:p>
    <w:p>
      <w:r>
        <w:t>Discuss the key factors that influence the effectiveness of machine vision systems in space exploration.</w:t>
      </w:r>
    </w:p>
    <w:p>
      <w:pPr>
        <w:pStyle w:val="Heading4"/>
      </w:pPr>
      <w:r>
        <w:t>Type</w:t>
      </w:r>
    </w:p>
    <w:p>
      <w:r>
        <w:t>Essay</w:t>
      </w:r>
    </w:p>
    <w:p>
      <w:pPr>
        <w:pStyle w:val="Heading4"/>
      </w:pPr>
      <w:r>
        <w:t>Expectedresponse</w:t>
      </w:r>
    </w:p>
    <w:p>
      <w:r>
        <w:t>Responses should cover aspects like lighting conditions, environmental challenges, communication delays, and the importance of robust perception.</w:t>
      </w:r>
    </w:p>
    <w:p>
      <w:pPr>
        <w:pStyle w:val="Heading4"/>
      </w:pPr>
      <w:r>
        <w:t>Question</w:t>
      </w:r>
    </w:p>
    <w:p>
      <w:r>
        <w:t>Design a comprehensive strategy for a mission requiring remote inspection of an object on another planet, addressing all relevant challenges.</w:t>
      </w:r>
    </w:p>
    <w:p>
      <w:pPr>
        <w:pStyle w:val="Heading4"/>
      </w:pPr>
      <w:r>
        <w:t>Type</w:t>
      </w:r>
    </w:p>
    <w:p>
      <w:r>
        <w:t>Project Report</w:t>
      </w:r>
    </w:p>
    <w:p>
      <w:pPr>
        <w:pStyle w:val="Heading4"/>
      </w:pPr>
      <w:r>
        <w:t>Expectedresponse</w:t>
      </w:r>
    </w:p>
    <w:p>
      <w:r>
        <w:t>The report should detail sensor selection, data processing, and communication strategies while addressing challenges.</w:t>
      </w:r>
    </w:p>
    <w:p>
      <w:pPr>
        <w:pStyle w:val="Heading1"/>
      </w:pPr>
      <w:r>
        <w:t>Performancetaskrubric</w:t>
      </w:r>
    </w:p>
    <w:p>
      <w:pPr>
        <w:pStyle w:val="Heading2"/>
      </w:pPr>
      <w:r>
        <w:t>Criteria</w:t>
      </w:r>
    </w:p>
    <w:p>
      <w:pPr>
        <w:pStyle w:val="Heading4"/>
      </w:pPr>
      <w:r>
        <w:t>Dimension</w:t>
      </w:r>
    </w:p>
    <w:p>
      <w:r>
        <w:t>Understanding of Perception</w:t>
      </w:r>
    </w:p>
    <w:p>
      <w:pPr>
        <w:pStyle w:val="Heading4"/>
      </w:pPr>
      <w:r>
        <w:t>Description</w:t>
      </w:r>
    </w:p>
    <w:p>
      <w:r>
        <w:t>Demonstrates a clear understanding of the importance of robust perception in autonomous systems.</w:t>
      </w:r>
    </w:p>
    <w:p>
      <w:pPr>
        <w:pStyle w:val="Heading4"/>
      </w:pPr>
      <w:r>
        <w:t>Scale</w:t>
      </w:r>
    </w:p>
    <w:p>
      <w:pPr>
        <w:pStyle w:val="Heading5"/>
      </w:pPr>
      <w:r>
        <w:t>4</w:t>
      </w:r>
    </w:p>
    <w:p>
      <w:r>
        <w:t>Exemplary</w:t>
      </w:r>
    </w:p>
    <w:p>
      <w:pPr>
        <w:pStyle w:val="Heading5"/>
      </w:pPr>
      <w:r>
        <w:t>3</w:t>
      </w:r>
    </w:p>
    <w:p>
      <w:r>
        <w:t>Proficient</w:t>
      </w:r>
    </w:p>
    <w:p>
      <w:pPr>
        <w:pStyle w:val="Heading5"/>
      </w:pPr>
      <w:r>
        <w:t>2</w:t>
      </w:r>
    </w:p>
    <w:p>
      <w:r>
        <w:t>Needs Improvement</w:t>
      </w:r>
    </w:p>
    <w:p>
      <w:pPr>
        <w:pStyle w:val="Heading5"/>
      </w:pPr>
      <w:r>
        <w:t>1</w:t>
      </w:r>
    </w:p>
    <w:p>
      <w:r>
        <w:t>Unsatisfactory</w:t>
      </w:r>
    </w:p>
    <w:p>
      <w:pPr>
        <w:pStyle w:val="Heading4"/>
      </w:pPr>
      <w:r>
        <w:t>Dimension</w:t>
      </w:r>
    </w:p>
    <w:p>
      <w:r>
        <w:t>Analysis of Challenges</w:t>
      </w:r>
    </w:p>
    <w:p>
      <w:pPr>
        <w:pStyle w:val="Heading4"/>
      </w:pPr>
      <w:r>
        <w:t>Description</w:t>
      </w:r>
    </w:p>
    <w:p>
      <w:r>
        <w:t>Effectively analyzes various challenges faced by machine vision in space.</w:t>
      </w:r>
    </w:p>
    <w:p>
      <w:pPr>
        <w:pStyle w:val="Heading4"/>
      </w:pPr>
      <w:r>
        <w:t>Scale</w:t>
      </w:r>
    </w:p>
    <w:p>
      <w:pPr>
        <w:pStyle w:val="Heading5"/>
      </w:pPr>
      <w:r>
        <w:t>4</w:t>
      </w:r>
    </w:p>
    <w:p>
      <w:r>
        <w:t>Exemplary</w:t>
      </w:r>
    </w:p>
    <w:p>
      <w:pPr>
        <w:pStyle w:val="Heading5"/>
      </w:pPr>
      <w:r>
        <w:t>3</w:t>
      </w:r>
    </w:p>
    <w:p>
      <w:r>
        <w:t>Proficient</w:t>
      </w:r>
    </w:p>
    <w:p>
      <w:pPr>
        <w:pStyle w:val="Heading5"/>
      </w:pPr>
      <w:r>
        <w:t>2</w:t>
      </w:r>
    </w:p>
    <w:p>
      <w:r>
        <w:t>Needs Improvement</w:t>
      </w:r>
    </w:p>
    <w:p>
      <w:pPr>
        <w:pStyle w:val="Heading5"/>
      </w:pPr>
      <w:r>
        <w:t>1</w:t>
      </w:r>
    </w:p>
    <w:p>
      <w:r>
        <w:t>Unsatisfactory</w:t>
      </w:r>
    </w:p>
    <w:p>
      <w:pPr>
        <w:pStyle w:val="Heading4"/>
      </w:pPr>
      <w:r>
        <w:t>Dimension</w:t>
      </w:r>
    </w:p>
    <w:p>
      <w:r>
        <w:t>Creativity in Strategy Design</w:t>
      </w:r>
    </w:p>
    <w:p>
      <w:pPr>
        <w:pStyle w:val="Heading4"/>
      </w:pPr>
      <w:r>
        <w:t>Description</w:t>
      </w:r>
    </w:p>
    <w:p>
      <w:r>
        <w:t>Creates innovative and feasible strategies for capturing or inspecting remote objects.</w:t>
      </w:r>
    </w:p>
    <w:p>
      <w:pPr>
        <w:pStyle w:val="Heading4"/>
      </w:pPr>
      <w:r>
        <w:t>Scale</w:t>
      </w:r>
    </w:p>
    <w:p>
      <w:pPr>
        <w:pStyle w:val="Heading5"/>
      </w:pPr>
      <w:r>
        <w:t>4</w:t>
      </w:r>
    </w:p>
    <w:p>
      <w:r>
        <w:t>Exemplary</w:t>
      </w:r>
    </w:p>
    <w:p>
      <w:pPr>
        <w:pStyle w:val="Heading5"/>
      </w:pPr>
      <w:r>
        <w:t>3</w:t>
      </w:r>
    </w:p>
    <w:p>
      <w:r>
        <w:t>Proficient</w:t>
      </w:r>
    </w:p>
    <w:p>
      <w:pPr>
        <w:pStyle w:val="Heading5"/>
      </w:pPr>
      <w:r>
        <w:t>2</w:t>
      </w:r>
    </w:p>
    <w:p>
      <w:r>
        <w:t>Needs Improvement</w:t>
      </w:r>
    </w:p>
    <w:p>
      <w:pPr>
        <w:pStyle w:val="Heading5"/>
      </w:pPr>
      <w:r>
        <w:t>1</w:t>
      </w:r>
    </w:p>
    <w:p>
      <w:r>
        <w:t>Unsatisfactory</w:t>
      </w:r>
    </w:p>
    <w:p>
      <w:pPr>
        <w:pStyle w:val="Heading4"/>
      </w:pPr>
      <w:r>
        <w:t>Dimension</w:t>
      </w:r>
    </w:p>
    <w:p>
      <w:r>
        <w:t>Evaluation of Tradeoffs</w:t>
      </w:r>
    </w:p>
    <w:p>
      <w:pPr>
        <w:pStyle w:val="Heading4"/>
      </w:pPr>
      <w:r>
        <w:t>Description</w:t>
      </w:r>
    </w:p>
    <w:p>
      <w:r>
        <w:t>Evaluates tradeoffs with a clear rationale.</w:t>
      </w:r>
    </w:p>
    <w:p>
      <w:pPr>
        <w:pStyle w:val="Heading4"/>
      </w:pPr>
      <w:r>
        <w:t>Scale</w:t>
      </w:r>
    </w:p>
    <w:p>
      <w:pPr>
        <w:pStyle w:val="Heading5"/>
      </w:pPr>
      <w:r>
        <w:t>4</w:t>
      </w:r>
    </w:p>
    <w:p>
      <w:r>
        <w:t>Exemplary</w:t>
      </w:r>
    </w:p>
    <w:p>
      <w:pPr>
        <w:pStyle w:val="Heading5"/>
      </w:pPr>
      <w:r>
        <w:t>3</w:t>
      </w:r>
    </w:p>
    <w:p>
      <w:r>
        <w:t>Proficient</w:t>
      </w:r>
    </w:p>
    <w:p>
      <w:pPr>
        <w:pStyle w:val="Heading5"/>
      </w:pPr>
      <w:r>
        <w:t>2</w:t>
      </w:r>
    </w:p>
    <w:p>
      <w:r>
        <w:t>Needs Improvement</w:t>
      </w:r>
    </w:p>
    <w:p>
      <w:pPr>
        <w:pStyle w:val="Heading5"/>
      </w:pPr>
      <w:r>
        <w:t>1</w:t>
      </w:r>
    </w:p>
    <w:p>
      <w:r>
        <w:t>Unsatisfactory</w:t>
      </w:r>
    </w:p>
    <w:p>
      <w:pPr>
        <w:pStyle w:val="Heading4"/>
      </w:pPr>
      <w:r>
        <w:t>Dimension</w:t>
      </w:r>
    </w:p>
    <w:p>
      <w:r>
        <w:t>Prioritization of Targets</w:t>
      </w:r>
    </w:p>
    <w:p>
      <w:pPr>
        <w:pStyle w:val="Heading4"/>
      </w:pPr>
      <w:r>
        <w:t>Description</w:t>
      </w:r>
    </w:p>
    <w:p>
      <w:r>
        <w:t>Prioritizes inspection targets effectively based on given constraints.</w:t>
      </w:r>
    </w:p>
    <w:p>
      <w:pPr>
        <w:pStyle w:val="Heading4"/>
      </w:pPr>
      <w:r>
        <w:t>Scale</w:t>
      </w:r>
    </w:p>
    <w:p>
      <w:pPr>
        <w:pStyle w:val="Heading5"/>
      </w:pPr>
      <w:r>
        <w:t>4</w:t>
      </w:r>
    </w:p>
    <w:p>
      <w:r>
        <w:t>Exemplary</w:t>
      </w:r>
    </w:p>
    <w:p>
      <w:pPr>
        <w:pStyle w:val="Heading5"/>
      </w:pPr>
      <w:r>
        <w:t>3</w:t>
      </w:r>
    </w:p>
    <w:p>
      <w:r>
        <w:t>Proficient</w:t>
      </w:r>
    </w:p>
    <w:p>
      <w:pPr>
        <w:pStyle w:val="Heading5"/>
      </w:pPr>
      <w:r>
        <w:t>2</w:t>
      </w:r>
    </w:p>
    <w:p>
      <w:r>
        <w:t>Needs Improvement</w:t>
      </w:r>
    </w:p>
    <w:p>
      <w:pPr>
        <w:pStyle w:val="Heading5"/>
      </w:pPr>
      <w:r>
        <w:t>1</w:t>
      </w:r>
    </w:p>
    <w:p>
      <w:r>
        <w:t>Unsatisfactory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