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Machine Vision in Space Exploration</w:t>
      </w:r>
    </w:p>
    <w:p>
      <w:r>
        <w:rPr>
          <w:color w:val="606060"/>
          <w:sz w:val="22"/>
        </w:rPr>
        <w:t>module_28 | Grade 8-12 | 5 days</w:t>
      </w:r>
    </w:p>
    <w:p/>
    <w:p>
      <w:pPr>
        <w:pStyle w:val="Heading1"/>
      </w:pPr>
      <w:r>
        <w:t>Terminology Usage</w:t>
      </w:r>
    </w:p>
    <w:p>
      <w:pPr>
        <w:pStyle w:val="Heading2"/>
      </w:pPr>
      <w:r>
        <w:t>Issues Found</w:t>
      </w:r>
    </w:p>
    <w:p>
      <w:pPr>
        <w:pStyle w:val="Heading3"/>
      </w:pPr>
      <w:r>
        <w:t>3D imaging</w:t>
      </w:r>
    </w:p>
    <w:p>
      <w:pPr>
        <w:pStyle w:val="Heading4"/>
      </w:pPr>
      <w:r>
        <w:t>Artifact</w:t>
      </w:r>
    </w:p>
    <w:p>
      <w:r>
        <w:t>Artifact 1</w:t>
      </w:r>
    </w:p>
    <w:p>
      <w:pPr>
        <w:pStyle w:val="Heading4"/>
      </w:pPr>
      <w:r>
        <w:t>Correct Term</w:t>
      </w:r>
    </w:p>
    <w:p>
      <w:r>
        <w:t>3D scanning</w:t>
      </w:r>
    </w:p>
    <w:p>
      <w:pPr>
        <w:pStyle w:val="Heading4"/>
      </w:pPr>
      <w:r>
        <w:t>Description</w:t>
      </w:r>
    </w:p>
    <w:p>
      <w:r>
        <w:t>The term '3D imaging' is used interchangeably with '3D scanning', which may lead to confusion as they refer to different processes.</w:t>
      </w:r>
    </w:p>
    <w:p>
      <w:pPr>
        <w:pStyle w:val="Heading3"/>
      </w:pPr>
      <w:r>
        <w:t>point cloud</w:t>
      </w:r>
    </w:p>
    <w:p>
      <w:pPr>
        <w:pStyle w:val="Heading4"/>
      </w:pPr>
      <w:r>
        <w:t>Artifact</w:t>
      </w:r>
    </w:p>
    <w:p>
      <w:r>
        <w:t>Artifact 2</w:t>
      </w:r>
    </w:p>
    <w:p>
      <w:pPr>
        <w:pStyle w:val="Heading4"/>
      </w:pPr>
      <w:r>
        <w:t>Correct Term</w:t>
      </w:r>
    </w:p>
    <w:p>
      <w:r>
        <w:t>3D point cloud</w:t>
      </w:r>
    </w:p>
    <w:p>
      <w:pPr>
        <w:pStyle w:val="Heading4"/>
      </w:pPr>
      <w:r>
        <w:t>Description</w:t>
      </w:r>
    </w:p>
    <w:p>
      <w:r>
        <w:t>The term 'point cloud' is mentioned without the qualifier '3D', which can be ambiguous.</w:t>
      </w:r>
    </w:p>
    <w:p>
      <w:pPr>
        <w:pStyle w:val="Heading1"/>
      </w:pPr>
      <w:r>
        <w:t>Learning Objective Alignment</w:t>
      </w:r>
    </w:p>
    <w:p>
      <w:pPr>
        <w:pStyle w:val="Heading2"/>
      </w:pPr>
      <w:r>
        <w:t>Issues Found</w:t>
      </w:r>
    </w:p>
    <w:p>
      <w:pPr>
        <w:pStyle w:val="Heading4"/>
      </w:pPr>
      <w:r>
        <w:t>Artifact</w:t>
      </w:r>
    </w:p>
    <w:p>
      <w:r>
        <w:t>Artifact 3</w:t>
      </w:r>
    </w:p>
    <w:p>
      <w:pPr>
        <w:pStyle w:val="Heading4"/>
      </w:pPr>
      <w:r>
        <w:t>Objective</w:t>
      </w:r>
    </w:p>
    <w:p>
      <w:r>
        <w:t>Understand the basics of 3D modeling</w:t>
      </w:r>
    </w:p>
    <w:p>
      <w:pPr>
        <w:pStyle w:val="Heading4"/>
      </w:pPr>
      <w:r>
        <w:t>Alignment Issue</w:t>
      </w:r>
    </w:p>
    <w:p>
      <w:r>
        <w:t>This objective does not align with the content focus on 3D scanning technology.</w:t>
      </w:r>
    </w:p>
    <w:p>
      <w:pPr>
        <w:pStyle w:val="Heading4"/>
      </w:pPr>
      <w:r>
        <w:t>Artifact</w:t>
      </w:r>
    </w:p>
    <w:p>
      <w:r>
        <w:t>Artifact 4</w:t>
      </w:r>
    </w:p>
    <w:p>
      <w:pPr>
        <w:pStyle w:val="Heading4"/>
      </w:pPr>
      <w:r>
        <w:t>Objective</w:t>
      </w:r>
    </w:p>
    <w:p>
      <w:r>
        <w:t>Apply 3D scanning techniques</w:t>
      </w:r>
    </w:p>
    <w:p>
      <w:pPr>
        <w:pStyle w:val="Heading4"/>
      </w:pPr>
      <w:r>
        <w:t>Alignment Issue</w:t>
      </w:r>
    </w:p>
    <w:p>
      <w:r>
        <w:t>The assessment does not adequately measure the application of techniques outlined in the learning objective.</w:t>
      </w:r>
    </w:p>
    <w:p>
      <w:pPr>
        <w:pStyle w:val="Heading1"/>
      </w:pPr>
      <w:r>
        <w:t>Session Structure Alignment</w:t>
      </w:r>
    </w:p>
    <w:p>
      <w:pPr>
        <w:pStyle w:val="Heading2"/>
      </w:pPr>
      <w:r>
        <w:t>Issues Found</w:t>
      </w:r>
    </w:p>
    <w:p>
      <w:pPr>
        <w:pStyle w:val="Heading4"/>
      </w:pPr>
      <w:r>
        <w:t>Artifact</w:t>
      </w:r>
    </w:p>
    <w:p>
      <w:r>
        <w:t>Artifact 1</w:t>
      </w:r>
    </w:p>
    <w:p>
      <w:pPr>
        <w:pStyle w:val="Heading4"/>
      </w:pPr>
      <w:r>
        <w:t>Structure</w:t>
      </w:r>
    </w:p>
    <w:p>
      <w:r>
        <w:t>Session 1</w:t>
      </w:r>
    </w:p>
    <w:p>
      <w:pPr>
        <w:pStyle w:val="Heading4"/>
      </w:pPr>
      <w:r>
        <w:t>Issue</w:t>
      </w:r>
    </w:p>
    <w:p>
      <w:r>
        <w:t>Lacks a clear introduction and conclusion, making it inconsistent with other sessions that have defined structures.</w:t>
      </w:r>
    </w:p>
    <w:p>
      <w:pPr>
        <w:pStyle w:val="Heading4"/>
      </w:pPr>
      <w:r>
        <w:t>Artifact</w:t>
      </w:r>
    </w:p>
    <w:p>
      <w:r>
        <w:t>Artifact 2</w:t>
      </w:r>
    </w:p>
    <w:p>
      <w:pPr>
        <w:pStyle w:val="Heading4"/>
      </w:pPr>
      <w:r>
        <w:t>Structure</w:t>
      </w:r>
    </w:p>
    <w:p>
      <w:r>
        <w:t>Session 2</w:t>
      </w:r>
    </w:p>
    <w:p>
      <w:pPr>
        <w:pStyle w:val="Heading4"/>
      </w:pPr>
      <w:r>
        <w:t>Issue</w:t>
      </w:r>
    </w:p>
    <w:p>
      <w:r>
        <w:t>Includes a hands-on activity that is not referenced in the session outline, leading to misalignment.</w:t>
      </w:r>
    </w:p>
    <w:p>
      <w:pPr>
        <w:pStyle w:val="Heading1"/>
      </w:pPr>
      <w:r>
        <w:t>Assessment To Objective Alignment</w:t>
      </w:r>
    </w:p>
    <w:p>
      <w:pPr>
        <w:pStyle w:val="Heading2"/>
      </w:pPr>
      <w:r>
        <w:t>Issues Found</w:t>
      </w:r>
    </w:p>
    <w:p>
      <w:pPr>
        <w:pStyle w:val="Heading4"/>
      </w:pPr>
      <w:r>
        <w:t>Artifact</w:t>
      </w:r>
    </w:p>
    <w:p>
      <w:r>
        <w:t>Artifact 3</w:t>
      </w:r>
    </w:p>
    <w:p>
      <w:pPr>
        <w:pStyle w:val="Heading4"/>
      </w:pPr>
      <w:r>
        <w:t>Assessment</w:t>
      </w:r>
    </w:p>
    <w:p>
      <w:r>
        <w:t>Quiz on 3D modeling concepts</w:t>
      </w:r>
    </w:p>
    <w:p>
      <w:pPr>
        <w:pStyle w:val="Heading4"/>
      </w:pPr>
      <w:r>
        <w:t>Objective</w:t>
      </w:r>
    </w:p>
    <w:p>
      <w:r>
        <w:t>Understand the basics of 3D scanning</w:t>
      </w:r>
    </w:p>
    <w:p>
      <w:pPr>
        <w:pStyle w:val="Heading4"/>
      </w:pPr>
      <w:r>
        <w:t>Alignment Issue</w:t>
      </w:r>
    </w:p>
    <w:p>
      <w:r>
        <w:t>The quiz assesses knowledge of 3D modeling rather than 3D scanning, leading to misalignment.</w:t>
      </w:r>
    </w:p>
    <w:p>
      <w:pPr>
        <w:pStyle w:val="Heading4"/>
      </w:pPr>
      <w:r>
        <w:t>Artifact</w:t>
      </w:r>
    </w:p>
    <w:p>
      <w:r>
        <w:t>Artifact 4</w:t>
      </w:r>
    </w:p>
    <w:p>
      <w:pPr>
        <w:pStyle w:val="Heading4"/>
      </w:pPr>
      <w:r>
        <w:t>Assessment</w:t>
      </w:r>
    </w:p>
    <w:p>
      <w:r>
        <w:t>Practical project submission</w:t>
      </w:r>
    </w:p>
    <w:p>
      <w:pPr>
        <w:pStyle w:val="Heading4"/>
      </w:pPr>
      <w:r>
        <w:t>Objective</w:t>
      </w:r>
    </w:p>
    <w:p>
      <w:r>
        <w:t>Apply 3D scanning techniques</w:t>
      </w:r>
    </w:p>
    <w:p>
      <w:pPr>
        <w:pStyle w:val="Heading4"/>
      </w:pPr>
      <w:r>
        <w:t>Alignment Issue</w:t>
      </w:r>
    </w:p>
    <w:p>
      <w:r>
        <w:t>The project does not require the application of techniques specific to 3D scanning as described in the objectives.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