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Machine Vision in Space Exploration</w:t>
      </w:r>
    </w:p>
    <w:p>
      <w:r>
        <w:rPr>
          <w:color w:val="606060"/>
          <w:sz w:val="22"/>
        </w:rPr>
        <w:t>module_28 | Grade 8-12 | 5 days</w:t>
      </w:r>
    </w:p>
    <w:p/>
    <w:p>
      <w:pPr>
        <w:pStyle w:val="Heading1"/>
      </w:pPr>
      <w:r>
        <w:t>Extensionactivities</w:t>
      </w:r>
    </w:p>
    <w:p>
      <w:pPr>
        <w:pStyle w:val="Heading2"/>
      </w:pPr>
      <w:r>
        <w:t>Shadow Play</w:t>
      </w:r>
    </w:p>
    <w:p>
      <w:pPr>
        <w:pStyle w:val="Heading3"/>
      </w:pPr>
      <w:r>
        <w:t>Description</w:t>
      </w:r>
    </w:p>
    <w:p>
      <w:r>
        <w:t>Explore how light and shadows can create different shapes and forms, similar to how machine vision systems analyze images. Use a flashlight and various objects around the house to create interesting shadow shapes on a wall. Discuss how these shapes could represent different features in a space environment.</w:t>
      </w:r>
    </w:p>
    <w:p>
      <w:pPr>
        <w:pStyle w:val="Heading3"/>
      </w:pPr>
      <w:r>
        <w:t>Materialsneeded</w:t>
      </w:r>
    </w:p>
    <w:p>
      <w:pPr>
        <w:pStyle w:val="ListBullet"/>
      </w:pPr>
      <w:r>
        <w:t>Flashlight</w:t>
      </w:r>
    </w:p>
    <w:p>
      <w:pPr>
        <w:pStyle w:val="ListBullet"/>
      </w:pPr>
      <w:r>
        <w:t>Various household objects</w:t>
      </w:r>
    </w:p>
    <w:p>
      <w:pPr>
        <w:pStyle w:val="ListBullet"/>
      </w:pPr>
      <w:r>
        <w:t>Wall or flat surface</w:t>
      </w:r>
    </w:p>
    <w:p>
      <w:pPr>
        <w:pStyle w:val="Heading3"/>
      </w:pPr>
      <w:r>
        <w:t>Learningobjectives</w:t>
      </w:r>
    </w:p>
    <w:p>
      <w:pPr>
        <w:pStyle w:val="ListBullet"/>
      </w:pPr>
      <w:r>
        <w:t>Understand how light interacts with objects.</w:t>
      </w:r>
    </w:p>
    <w:p>
      <w:pPr>
        <w:pStyle w:val="ListBullet"/>
      </w:pPr>
      <w:r>
        <w:t>Recognize the importance of shape and form in visual analysis.</w:t>
      </w:r>
    </w:p>
    <w:p>
      <w:pPr>
        <w:pStyle w:val="Heading2"/>
      </w:pPr>
      <w:r>
        <w:t>DIY Image Analysis</w:t>
      </w:r>
    </w:p>
    <w:p>
      <w:pPr>
        <w:pStyle w:val="Heading3"/>
      </w:pPr>
      <w:r>
        <w:t>Description</w:t>
      </w:r>
    </w:p>
    <w:p>
      <w:r>
        <w:t>Take pictures of everyday items around your home using a smartphone or camera. Print these images out and challenge family members to identify features or patterns in the images, similar to how AI analyzes data. Discuss the differences between direct observation and AI-inferred conclusions.</w:t>
      </w:r>
    </w:p>
    <w:p>
      <w:pPr>
        <w:pStyle w:val="Heading3"/>
      </w:pPr>
      <w:r>
        <w:t>Materialsneeded</w:t>
      </w:r>
    </w:p>
    <w:p>
      <w:pPr>
        <w:pStyle w:val="ListBullet"/>
      </w:pPr>
      <w:r>
        <w:t>Camera or smartphone</w:t>
      </w:r>
    </w:p>
    <w:p>
      <w:pPr>
        <w:pStyle w:val="ListBullet"/>
      </w:pPr>
      <w:r>
        <w:t>Printer (optional)</w:t>
      </w:r>
    </w:p>
    <w:p>
      <w:pPr>
        <w:pStyle w:val="ListBullet"/>
      </w:pPr>
      <w:r>
        <w:t>Paper and markers for notes</w:t>
      </w:r>
    </w:p>
    <w:p>
      <w:pPr>
        <w:pStyle w:val="Heading3"/>
      </w:pPr>
      <w:r>
        <w:t>Learningobjectives</w:t>
      </w:r>
    </w:p>
    <w:p>
      <w:pPr>
        <w:pStyle w:val="ListBullet"/>
      </w:pPr>
      <w:r>
        <w:t>Practice observation skills.</w:t>
      </w:r>
    </w:p>
    <w:p>
      <w:pPr>
        <w:pStyle w:val="ListBullet"/>
      </w:pPr>
      <w:r>
        <w:t>Differentiate between direct measurement and AI-inferred analysis.</w:t>
      </w:r>
    </w:p>
    <w:p>
      <w:pPr>
        <w:pStyle w:val="Heading2"/>
      </w:pPr>
      <w:r>
        <w:t>Building a Simple Camera</w:t>
      </w:r>
    </w:p>
    <w:p>
      <w:pPr>
        <w:pStyle w:val="Heading3"/>
      </w:pPr>
      <w:r>
        <w:t>Description</w:t>
      </w:r>
    </w:p>
    <w:p>
      <w:r>
        <w:t>Create a pinhole camera using a cardboard box and aluminum foil. This activity helps demonstrate basic principles of image capturing and light projection, similar to how machine vision systems operate. Discuss the results and how they relate to space exploration.</w:t>
      </w:r>
    </w:p>
    <w:p>
      <w:pPr>
        <w:pStyle w:val="Heading3"/>
      </w:pPr>
      <w:r>
        <w:t>Materialsneeded</w:t>
      </w:r>
    </w:p>
    <w:p>
      <w:pPr>
        <w:pStyle w:val="ListBullet"/>
      </w:pPr>
      <w:r>
        <w:t>Cardboard box</w:t>
      </w:r>
    </w:p>
    <w:p>
      <w:pPr>
        <w:pStyle w:val="ListBullet"/>
      </w:pPr>
      <w:r>
        <w:t>Aluminum foil</w:t>
      </w:r>
    </w:p>
    <w:p>
      <w:pPr>
        <w:pStyle w:val="ListBullet"/>
      </w:pPr>
      <w:r>
        <w:t>Tape</w:t>
      </w:r>
    </w:p>
    <w:p>
      <w:pPr>
        <w:pStyle w:val="ListBullet"/>
      </w:pPr>
      <w:r>
        <w:t>Small piece of wax paper or transparency</w:t>
      </w:r>
    </w:p>
    <w:p>
      <w:pPr>
        <w:pStyle w:val="Heading3"/>
      </w:pPr>
      <w:r>
        <w:t>Learningobjectives</w:t>
      </w:r>
    </w:p>
    <w:p>
      <w:pPr>
        <w:pStyle w:val="ListBullet"/>
      </w:pPr>
      <w:r>
        <w:t>Understand the basics of light projection.</w:t>
      </w:r>
    </w:p>
    <w:p>
      <w:pPr>
        <w:pStyle w:val="ListBullet"/>
      </w:pPr>
      <w:r>
        <w:t>Learn about image capturing techniques.</w:t>
      </w:r>
    </w:p>
    <w:p>
      <w:pPr>
        <w:pStyle w:val="Heading2"/>
      </w:pPr>
      <w:r>
        <w:t>Feature Finder Scavenger Hunt</w:t>
      </w:r>
    </w:p>
    <w:p>
      <w:pPr>
        <w:pStyle w:val="Heading3"/>
      </w:pPr>
      <w:r>
        <w:t>Description</w:t>
      </w:r>
    </w:p>
    <w:p>
      <w:r>
        <w:t>Organize a scavenger hunt around your home or yard to find objects based on specific features (color, shape, size). Each family member can take turns being the 'machine vision system' that identifies the objects based on those features.</w:t>
      </w:r>
    </w:p>
    <w:p>
      <w:pPr>
        <w:pStyle w:val="Heading3"/>
      </w:pPr>
      <w:r>
        <w:t>Materialsneeded</w:t>
      </w:r>
    </w:p>
    <w:p>
      <w:pPr>
        <w:pStyle w:val="ListBullet"/>
      </w:pPr>
      <w:r>
        <w:t>List of features to find</w:t>
      </w:r>
    </w:p>
    <w:p>
      <w:pPr>
        <w:pStyle w:val="ListBullet"/>
      </w:pPr>
      <w:r>
        <w:t>Timer</w:t>
      </w:r>
    </w:p>
    <w:p>
      <w:pPr>
        <w:pStyle w:val="Heading3"/>
      </w:pPr>
      <w:r>
        <w:t>Learningobjectives</w:t>
      </w:r>
    </w:p>
    <w:p>
      <w:pPr>
        <w:pStyle w:val="ListBullet"/>
      </w:pPr>
      <w:r>
        <w:t>Enhance observational skills.</w:t>
      </w:r>
    </w:p>
    <w:p>
      <w:pPr>
        <w:pStyle w:val="ListBullet"/>
      </w:pPr>
      <w:r>
        <w:t>Discuss how machine vision systems identify features in images.</w:t>
      </w:r>
    </w:p>
    <w:p>
      <w:pPr>
        <w:pStyle w:val="Heading2"/>
      </w:pPr>
      <w:r>
        <w:t>Light and Color Experiment</w:t>
      </w:r>
    </w:p>
    <w:p>
      <w:pPr>
        <w:pStyle w:val="Heading3"/>
      </w:pPr>
      <w:r>
        <w:t>Description</w:t>
      </w:r>
    </w:p>
    <w:p>
      <w:r>
        <w:t>Conduct a simple experiment using colored filters (like colored cellophane) to see how different colors affect the visibility of objects. This can relate to how sensors in machine vision systems may interpret different wavelengths of light.</w:t>
      </w:r>
    </w:p>
    <w:p>
      <w:pPr>
        <w:pStyle w:val="Heading3"/>
      </w:pPr>
      <w:r>
        <w:t>Materialsneeded</w:t>
      </w:r>
    </w:p>
    <w:p>
      <w:pPr>
        <w:pStyle w:val="ListBullet"/>
      </w:pPr>
      <w:r>
        <w:t>Colored filters or cellophane</w:t>
      </w:r>
    </w:p>
    <w:p>
      <w:pPr>
        <w:pStyle w:val="ListBullet"/>
      </w:pPr>
      <w:r>
        <w:t>Various colored objects</w:t>
      </w:r>
    </w:p>
    <w:p>
      <w:pPr>
        <w:pStyle w:val="ListBullet"/>
      </w:pPr>
      <w:r>
        <w:t>White paper</w:t>
      </w:r>
    </w:p>
    <w:p>
      <w:pPr>
        <w:pStyle w:val="Heading3"/>
      </w:pPr>
      <w:r>
        <w:t>Learningobjectives</w:t>
      </w:r>
    </w:p>
    <w:p>
      <w:pPr>
        <w:pStyle w:val="ListBullet"/>
      </w:pPr>
      <w:r>
        <w:t>Explore how light and color affect visibility.</w:t>
      </w:r>
    </w:p>
    <w:p>
      <w:pPr>
        <w:pStyle w:val="ListBullet"/>
      </w:pPr>
      <w:r>
        <w:t>Understand the principles of color perception in imaging systems.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