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Technical Accuracy</w:t>
      </w:r>
    </w:p>
    <w:p>
      <w:pPr>
        <w:pStyle w:val="Heading2"/>
      </w:pPr>
      <w:r>
        <w:t>Issues Found</w:t>
      </w:r>
    </w:p>
    <w:p>
      <w:pPr>
        <w:pStyle w:val="Heading4"/>
      </w:pPr>
      <w:r>
        <w:t>Artifact</w:t>
      </w:r>
    </w:p>
    <w:p>
      <w:r>
        <w:t>3D Scanning Overview</w:t>
      </w:r>
    </w:p>
    <w:p>
      <w:pPr>
        <w:pStyle w:val="Heading4"/>
      </w:pPr>
      <w:r>
        <w:t>Issue</w:t>
      </w:r>
    </w:p>
    <w:p>
      <w:r>
        <w:t>Incorrect description of laser scanning process. The document states that laser scanners capture color information at the same time as depth data, which is misleading. Color capture typically occurs after depth data is collected.</w:t>
      </w:r>
    </w:p>
    <w:p>
      <w:pPr>
        <w:pStyle w:val="Heading4"/>
      </w:pPr>
      <w:r>
        <w:t>Correct Information</w:t>
      </w:r>
    </w:p>
    <w:p>
      <w:r>
        <w:t>Laser scanners primarily capture depth data using laser beams. Color information can be captured separately or through additional cameras.</w:t>
      </w:r>
    </w:p>
    <w:p>
      <w:pPr>
        <w:pStyle w:val="Heading4"/>
      </w:pPr>
      <w:r>
        <w:t>Artifact</w:t>
      </w:r>
    </w:p>
    <w:p>
      <w:r>
        <w:t>3D Scanning Techniques</w:t>
      </w:r>
    </w:p>
    <w:p>
      <w:pPr>
        <w:pStyle w:val="Heading4"/>
      </w:pPr>
      <w:r>
        <w:t>Issue</w:t>
      </w:r>
    </w:p>
    <w:p>
      <w:r>
        <w:t>Misrepresentation of structured light scanning. The text claims that structured light scanning works by projecting a single pattern onto the object, which oversimplifies the process.</w:t>
      </w:r>
    </w:p>
    <w:p>
      <w:pPr>
        <w:pStyle w:val="Heading4"/>
      </w:pPr>
      <w:r>
        <w:t>Correct Information</w:t>
      </w:r>
    </w:p>
    <w:p>
      <w:r>
        <w:t>Structured light scanning involves projecting a series of patterns onto the object to capture its geometry through triangulation.</w:t>
      </w:r>
    </w:p>
    <w:p>
      <w:pPr>
        <w:pStyle w:val="Heading1"/>
      </w:pPr>
      <w:r>
        <w:t>Pedagogical Quality</w:t>
      </w:r>
    </w:p>
    <w:p>
      <w:pPr>
        <w:pStyle w:val="Heading2"/>
      </w:pPr>
      <w:r>
        <w:t>Strengths</w:t>
      </w:r>
    </w:p>
    <w:p>
      <w:pPr>
        <w:pStyle w:val="Heading4"/>
      </w:pPr>
      <w:r>
        <w:t>Artifact</w:t>
      </w:r>
    </w:p>
    <w:p>
      <w:r>
        <w:t>3D Scanning Basics</w:t>
      </w:r>
    </w:p>
    <w:p>
      <w:pPr>
        <w:pStyle w:val="Heading4"/>
      </w:pPr>
      <w:r>
        <w:t>Strength</w:t>
      </w:r>
    </w:p>
    <w:p>
      <w:r>
        <w:t>The use of visual aids effectively enhances understanding of complex concepts.</w:t>
      </w:r>
    </w:p>
    <w:p>
      <w:pPr>
        <w:pStyle w:val="Heading2"/>
      </w:pPr>
      <w:r>
        <w:t>Weaknesses</w:t>
      </w:r>
    </w:p>
    <w:p>
      <w:pPr>
        <w:pStyle w:val="Heading4"/>
      </w:pPr>
      <w:r>
        <w:t>Artifact</w:t>
      </w:r>
    </w:p>
    <w:p>
      <w:r>
        <w:t>3D Scanning Applications</w:t>
      </w:r>
    </w:p>
    <w:p>
      <w:pPr>
        <w:pStyle w:val="Heading4"/>
      </w:pPr>
      <w:r>
        <w:t>Weakness</w:t>
      </w:r>
    </w:p>
    <w:p>
      <w:r>
        <w:t>Lacks hands-on activities or demonstrations that could reinforce learning and engagement.</w:t>
      </w:r>
    </w:p>
    <w:p>
      <w:pPr>
        <w:pStyle w:val="Heading1"/>
      </w:pPr>
      <w:r>
        <w:t>Cross Artifact Consistency</w:t>
      </w:r>
    </w:p>
    <w:p>
      <w:pPr>
        <w:pStyle w:val="Heading2"/>
      </w:pPr>
      <w:r>
        <w:t>Issues Found</w:t>
      </w:r>
    </w:p>
    <w:p>
      <w:pPr>
        <w:pStyle w:val="Heading4"/>
      </w:pPr>
      <w:r>
        <w:t>Artifact Pair</w:t>
      </w:r>
    </w:p>
    <w:p>
      <w:pPr>
        <w:pStyle w:val="ListBullet"/>
      </w:pPr>
      <w:r>
        <w:t>3D Scanning Overview</w:t>
      </w:r>
    </w:p>
    <w:p>
      <w:pPr>
        <w:pStyle w:val="ListBullet"/>
      </w:pPr>
      <w:r>
        <w:t>3D Scanning Techniques</w:t>
      </w:r>
    </w:p>
    <w:p>
      <w:pPr>
        <w:pStyle w:val="Heading4"/>
      </w:pPr>
      <w:r>
        <w:t>Issue</w:t>
      </w:r>
    </w:p>
    <w:p>
      <w:r>
        <w:t>Terminology inconsistency regarding 'point cloud'. One artifact defines it as a collection of data points in 3D space, while another defines it as a type of 3D model, which can lead to confusion.</w:t>
      </w:r>
    </w:p>
    <w:p>
      <w:pPr>
        <w:pStyle w:val="Heading4"/>
      </w:pPr>
      <w:r>
        <w:t>Suggestion</w:t>
      </w:r>
    </w:p>
    <w:p>
      <w:r>
        <w:t>Standardize the definition of 'point cloud' across all artifacts.</w:t>
      </w:r>
    </w:p>
    <w:p>
      <w:pPr>
        <w:pStyle w:val="Heading1"/>
      </w:pPr>
      <w:r>
        <w:t>Terminology Consistency</w:t>
      </w:r>
    </w:p>
    <w:p>
      <w:pPr>
        <w:pStyle w:val="Heading2"/>
      </w:pPr>
      <w:r>
        <w:t>Issues Found</w:t>
      </w:r>
    </w:p>
    <w:p>
      <w:pPr>
        <w:pStyle w:val="Heading4"/>
      </w:pPr>
      <w:r>
        <w:t>Artifact</w:t>
      </w:r>
    </w:p>
    <w:p>
      <w:r>
        <w:t>3D Scanning Overview</w:t>
      </w:r>
    </w:p>
    <w:p>
      <w:pPr>
        <w:pStyle w:val="Heading4"/>
      </w:pPr>
      <w:r>
        <w:t>Issue</w:t>
      </w:r>
    </w:p>
    <w:p>
      <w:r>
        <w:t>Inconsistent use of 'depth sensor' and 'depth camera'. These terms are used interchangeably but refer to different technologies.</w:t>
      </w:r>
    </w:p>
    <w:p>
      <w:pPr>
        <w:pStyle w:val="Heading4"/>
      </w:pPr>
      <w:r>
        <w:t>Suggestion</w:t>
      </w:r>
    </w:p>
    <w:p>
      <w:r>
        <w:t>Clarify and consistently use either 'depth sensor' or 'depth camera' throughout the module.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