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Space Exploration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remote sensing</w:t>
      </w:r>
    </w:p>
    <w:p>
      <w:pPr>
        <w:pStyle w:val="Heading3"/>
      </w:pPr>
      <w:r>
        <w:t>Definition</w:t>
      </w:r>
    </w:p>
    <w:p>
      <w:r>
        <w:t>The acquisition of information about an object or phenomenon without making physical contact, often through satellite or aerial imagery.</w:t>
      </w:r>
    </w:p>
    <w:p>
      <w:pPr>
        <w:pStyle w:val="Heading3"/>
      </w:pPr>
      <w:r>
        <w:t>Example</w:t>
      </w:r>
    </w:p>
    <w:p>
      <w:r>
        <w:t>Using satellite imagery to monitor deforestation over time.</w:t>
      </w:r>
    </w:p>
    <w:p>
      <w:pPr>
        <w:pStyle w:val="Heading3"/>
      </w:pPr>
      <w:r>
        <w:t>Visualdescription</w:t>
      </w:r>
    </w:p>
    <w:p>
      <w:r>
        <w:t>An image of a satellite orbiting Earth, capturing images of forests and land use.</w:t>
      </w:r>
    </w:p>
    <w:p>
      <w:pPr>
        <w:pStyle w:val="Heading2"/>
      </w:pPr>
      <w:r>
        <w:t>autonomy</w:t>
      </w:r>
    </w:p>
    <w:p>
      <w:pPr>
        <w:pStyle w:val="Heading3"/>
      </w:pPr>
      <w:r>
        <w:t>Definition</w:t>
      </w:r>
    </w:p>
    <w:p>
      <w:r>
        <w:t>The ability of a system to perform tasks and make decisions without human intervention.</w:t>
      </w:r>
    </w:p>
    <w:p>
      <w:pPr>
        <w:pStyle w:val="Heading3"/>
      </w:pPr>
      <w:r>
        <w:t>Example</w:t>
      </w:r>
    </w:p>
    <w:p>
      <w:r>
        <w:t>A drone that can navigate to a specified location and carry out tasks independently.</w:t>
      </w:r>
    </w:p>
    <w:p>
      <w:pPr>
        <w:pStyle w:val="Heading3"/>
      </w:pPr>
      <w:r>
        <w:t>Visualdescription</w:t>
      </w:r>
    </w:p>
    <w:p>
      <w:r>
        <w:t>A drone flying above a landscape with no operator visible, demonstrating autonomous flight.</w:t>
      </w:r>
    </w:p>
    <w:p>
      <w:pPr>
        <w:pStyle w:val="Heading2"/>
      </w:pPr>
      <w:r>
        <w:t>communication delay</w:t>
      </w:r>
    </w:p>
    <w:p>
      <w:pPr>
        <w:pStyle w:val="Heading3"/>
      </w:pPr>
      <w:r>
        <w:t>Definition</w:t>
      </w:r>
    </w:p>
    <w:p>
      <w:r>
        <w:t>The time lag between sending and receiving information, which can affect real-time operations.</w:t>
      </w:r>
    </w:p>
    <w:p>
      <w:pPr>
        <w:pStyle w:val="Heading3"/>
      </w:pPr>
      <w:r>
        <w:t>Example</w:t>
      </w:r>
    </w:p>
    <w:p>
      <w:r>
        <w:t>A delay experienced when sending control commands to a robot on Mars due to the distance from Earth.</w:t>
      </w:r>
    </w:p>
    <w:p>
      <w:pPr>
        <w:pStyle w:val="Heading3"/>
      </w:pPr>
      <w:r>
        <w:t>Visualdescription</w:t>
      </w:r>
    </w:p>
    <w:p>
      <w:r>
        <w:t>A visual representation of a clock showing time passing, with arrows indicating communication signals between Earth and Mars.</w:t>
      </w:r>
    </w:p>
    <w:p>
      <w:pPr>
        <w:pStyle w:val="Heading2"/>
      </w:pPr>
      <w:r>
        <w:t>bandwidth</w:t>
      </w:r>
    </w:p>
    <w:p>
      <w:pPr>
        <w:pStyle w:val="Heading3"/>
      </w:pPr>
      <w:r>
        <w:t>Definition</w:t>
      </w:r>
    </w:p>
    <w:p>
      <w:r>
        <w:t>The maximum rate of data transfer across a network, influencing the speed and quality of communication.</w:t>
      </w:r>
    </w:p>
    <w:p>
      <w:pPr>
        <w:pStyle w:val="Heading3"/>
      </w:pPr>
      <w:r>
        <w:t>Example</w:t>
      </w:r>
    </w:p>
    <w:p>
      <w:r>
        <w:t>A high bandwidth connection allows for faster video streaming and data transfer.</w:t>
      </w:r>
    </w:p>
    <w:p>
      <w:pPr>
        <w:pStyle w:val="Heading3"/>
      </w:pPr>
      <w:r>
        <w:t>Visualdescription</w:t>
      </w:r>
    </w:p>
    <w:p>
      <w:r>
        <w:t>A graphical depiction of a network with varying thickness of lines representing different bandwidths.</w:t>
      </w:r>
    </w:p>
    <w:p>
      <w:pPr>
        <w:pStyle w:val="Heading2"/>
      </w:pPr>
      <w:r>
        <w:t>teleoperation</w:t>
      </w:r>
    </w:p>
    <w:p>
      <w:pPr>
        <w:pStyle w:val="Heading3"/>
      </w:pPr>
      <w:r>
        <w:t>Definition</w:t>
      </w:r>
    </w:p>
    <w:p>
      <w:r>
        <w:t>The remote control of a machine or system, allowing an operator to manipulate it from a distance.</w:t>
      </w:r>
    </w:p>
    <w:p>
      <w:pPr>
        <w:pStyle w:val="Heading3"/>
      </w:pPr>
      <w:r>
        <w:t>Example</w:t>
      </w:r>
    </w:p>
    <w:p>
      <w:r>
        <w:t>A surgeon performing a procedure using a robotic arm controlled from a different location.</w:t>
      </w:r>
    </w:p>
    <w:p>
      <w:pPr>
        <w:pStyle w:val="Heading3"/>
      </w:pPr>
      <w:r>
        <w:t>Visualdescription</w:t>
      </w:r>
    </w:p>
    <w:p>
      <w:r>
        <w:t>An operator at a console controlling a robotic arm in a surgical setting.</w:t>
      </w:r>
    </w:p>
    <w:p>
      <w:pPr>
        <w:pStyle w:val="Heading2"/>
      </w:pPr>
      <w:r>
        <w:t>inspection</w:t>
      </w:r>
    </w:p>
    <w:p>
      <w:pPr>
        <w:pStyle w:val="Heading3"/>
      </w:pPr>
      <w:r>
        <w:t>Definition</w:t>
      </w:r>
    </w:p>
    <w:p>
      <w:r>
        <w:t>The process of examining an object or area to gather information about its condition or characteristics.</w:t>
      </w:r>
    </w:p>
    <w:p>
      <w:pPr>
        <w:pStyle w:val="Heading3"/>
      </w:pPr>
      <w:r>
        <w:t>Example</w:t>
      </w:r>
    </w:p>
    <w:p>
      <w:r>
        <w:t>Inspecting a bridge for structural integrity using drones equipped with cameras.</w:t>
      </w:r>
    </w:p>
    <w:p>
      <w:pPr>
        <w:pStyle w:val="Heading3"/>
      </w:pPr>
      <w:r>
        <w:t>Visualdescription</w:t>
      </w:r>
    </w:p>
    <w:p>
      <w:r>
        <w:t>A drone flying around a bridge, capturing images for inspection purposes.</w:t>
      </w:r>
    </w:p>
    <w:p>
      <w:pPr>
        <w:pStyle w:val="Heading2"/>
      </w:pPr>
      <w:r>
        <w:t>terrain model</w:t>
      </w:r>
    </w:p>
    <w:p>
      <w:pPr>
        <w:pStyle w:val="Heading3"/>
      </w:pPr>
      <w:r>
        <w:t>Definition</w:t>
      </w:r>
    </w:p>
    <w:p>
      <w:r>
        <w:t>A three-dimensional representation of the surface of the Earth, used for analysis and simulation.</w:t>
      </w:r>
    </w:p>
    <w:p>
      <w:pPr>
        <w:pStyle w:val="Heading3"/>
      </w:pPr>
      <w:r>
        <w:t>Example</w:t>
      </w:r>
    </w:p>
    <w:p>
      <w:r>
        <w:t>A terrain model created from aerial data to assess flood risk in an area.</w:t>
      </w:r>
    </w:p>
    <w:p>
      <w:pPr>
        <w:pStyle w:val="Heading3"/>
      </w:pPr>
      <w:r>
        <w:t>Visualdescription</w:t>
      </w:r>
    </w:p>
    <w:p>
      <w:r>
        <w:t>A 3D visual of a landscape with hills, valleys, and water bodies represented.</w:t>
      </w:r>
    </w:p>
    <w:p>
      <w:pPr>
        <w:pStyle w:val="Heading2"/>
      </w:pPr>
      <w:r>
        <w:t>navigation</w:t>
      </w:r>
    </w:p>
    <w:p>
      <w:pPr>
        <w:pStyle w:val="Heading3"/>
      </w:pPr>
      <w:r>
        <w:t>Definition</w:t>
      </w:r>
    </w:p>
    <w:p>
      <w:r>
        <w:t>The process of determining one's position and planning a route to reach a destination.</w:t>
      </w:r>
    </w:p>
    <w:p>
      <w:pPr>
        <w:pStyle w:val="Heading3"/>
      </w:pPr>
      <w:r>
        <w:t>Example</w:t>
      </w:r>
    </w:p>
    <w:p>
      <w:r>
        <w:t>Using GPS technology to navigate a vehicle through city streets.</w:t>
      </w:r>
    </w:p>
    <w:p>
      <w:pPr>
        <w:pStyle w:val="Heading3"/>
      </w:pPr>
      <w:r>
        <w:t>Visualdescription</w:t>
      </w:r>
    </w:p>
    <w:p>
      <w:r>
        <w:t>A map with a highlighted route and a moving marker representing a vehicle's location.</w:t>
      </w:r>
    </w:p>
    <w:p>
      <w:pPr>
        <w:pStyle w:val="Heading2"/>
      </w:pPr>
      <w:r>
        <w:t>redundancy</w:t>
      </w:r>
    </w:p>
    <w:p>
      <w:pPr>
        <w:pStyle w:val="Heading3"/>
      </w:pPr>
      <w:r>
        <w:t>Definition</w:t>
      </w:r>
    </w:p>
    <w:p>
      <w:r>
        <w:t>The inclusion of extra components or systems to increase reliability and ensure continued operation in case of failure.</w:t>
      </w:r>
    </w:p>
    <w:p>
      <w:pPr>
        <w:pStyle w:val="Heading3"/>
      </w:pPr>
      <w:r>
        <w:t>Example</w:t>
      </w:r>
    </w:p>
    <w:p>
      <w:r>
        <w:t>Having multiple sensors on a spacecraft to ensure data collection even if one fails.</w:t>
      </w:r>
    </w:p>
    <w:p>
      <w:pPr>
        <w:pStyle w:val="Heading3"/>
      </w:pPr>
      <w:r>
        <w:t>Visualdescription</w:t>
      </w:r>
    </w:p>
    <w:p>
      <w:r>
        <w:t>An illustration showing multiple sensors on a spacecraft, with arrows indicating their functions.</w:t>
      </w:r>
    </w:p>
    <w:p>
      <w:pPr>
        <w:pStyle w:val="Heading2"/>
      </w:pPr>
      <w:r>
        <w:t>mission constraint</w:t>
      </w:r>
    </w:p>
    <w:p>
      <w:pPr>
        <w:pStyle w:val="Heading3"/>
      </w:pPr>
      <w:r>
        <w:t>Definition</w:t>
      </w:r>
    </w:p>
    <w:p>
      <w:r>
        <w:t>A limitation or requirement that affects the planning and execution of a mission.</w:t>
      </w:r>
    </w:p>
    <w:p>
      <w:pPr>
        <w:pStyle w:val="Heading3"/>
      </w:pPr>
      <w:r>
        <w:t>Example</w:t>
      </w:r>
    </w:p>
    <w:p>
      <w:r>
        <w:t>Time constraints that limit how long a rover can operate on the surface of Mars.</w:t>
      </w:r>
    </w:p>
    <w:p>
      <w:pPr>
        <w:pStyle w:val="Heading3"/>
      </w:pPr>
      <w:r>
        <w:t>Visualdescription</w:t>
      </w:r>
    </w:p>
    <w:p>
      <w:r>
        <w:t>A checklist with items marked 'time', 'budget', and 'safety' as mission constraints.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