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Description</w:t>
      </w:r>
    </w:p>
    <w:p>
      <w:r>
        <w:t>The explanation of how 3D scanning works, including the use of laser triangulation and structured light, is accurate.</w:t>
      </w:r>
    </w:p>
    <w:p>
      <w:pPr>
        <w:pStyle w:val="Heading4"/>
      </w:pPr>
      <w:r>
        <w:t>Artifact</w:t>
      </w:r>
    </w:p>
    <w:p>
      <w:r>
        <w:t>3D Scanning Applications</w:t>
      </w:r>
    </w:p>
    <w:p>
      <w:pPr>
        <w:pStyle w:val="Heading4"/>
      </w:pPr>
      <w:r>
        <w:t>Description</w:t>
      </w:r>
    </w:p>
    <w:p>
      <w:r>
        <w:t>All applications listed (e.g., medical imaging, cultural heritage preservation) are correctly represented.</w:t>
      </w:r>
    </w:p>
    <w:p>
      <w:pPr>
        <w:pStyle w:val="Heading4"/>
      </w:pPr>
      <w:r>
        <w:t>Artifact</w:t>
      </w:r>
    </w:p>
    <w:p>
      <w:r>
        <w:t>3D Scanning Techniques</w:t>
      </w:r>
    </w:p>
    <w:p>
      <w:pPr>
        <w:pStyle w:val="Heading4"/>
      </w:pPr>
      <w:r>
        <w:t>Description</w:t>
      </w:r>
    </w:p>
    <w:p>
      <w:r>
        <w:t>Descriptions of various scanning techniques (laser scanning, photogrammetry) are technically correct.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Description</w:t>
      </w:r>
    </w:p>
    <w:p>
      <w:r>
        <w:t>Concepts are introduced progressively, ensuring that learners build upon prior knowledge.</w:t>
      </w:r>
    </w:p>
    <w:p>
      <w:pPr>
        <w:pStyle w:val="Heading4"/>
      </w:pPr>
      <w:r>
        <w:t>Artifact</w:t>
      </w:r>
    </w:p>
    <w:p>
      <w:r>
        <w:t>Hands-on Activity</w:t>
      </w:r>
    </w:p>
    <w:p>
      <w:pPr>
        <w:pStyle w:val="Heading4"/>
      </w:pPr>
      <w:r>
        <w:t>Description</w:t>
      </w:r>
    </w:p>
    <w:p>
      <w:r>
        <w:t>The hands-on activity effectively engages students and reinforces theoretical concepts.</w:t>
      </w:r>
    </w:p>
    <w:p>
      <w:pPr>
        <w:pStyle w:val="Heading4"/>
      </w:pPr>
      <w:r>
        <w:t>Artifact</w:t>
      </w:r>
    </w:p>
    <w:p>
      <w:r>
        <w:t>Assessment Tools</w:t>
      </w:r>
    </w:p>
    <w:p>
      <w:pPr>
        <w:pStyle w:val="Heading4"/>
      </w:pPr>
      <w:r>
        <w:t>Description</w:t>
      </w:r>
    </w:p>
    <w:p>
      <w:r>
        <w:t>Assessment tools align well with learning objectives and provide clear criteria for success.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 Scanning Overview</w:t>
      </w:r>
    </w:p>
    <w:p>
      <w:pPr>
        <w:pStyle w:val="ListBullet"/>
      </w:pPr>
      <w:r>
        <w:t>3D Scanning Techniques</w:t>
      </w:r>
    </w:p>
    <w:p>
      <w:pPr>
        <w:pStyle w:val="Heading4"/>
      </w:pPr>
      <w:r>
        <w:t>Description</w:t>
      </w:r>
    </w:p>
    <w:p>
      <w:r>
        <w:t>Terminology and concepts are consistently used across these artifacts.</w:t>
      </w:r>
    </w:p>
    <w:p>
      <w:pPr>
        <w:pStyle w:val="Heading4"/>
      </w:pPr>
      <w:r>
        <w:t>Artifacts</w:t>
      </w:r>
    </w:p>
    <w:p>
      <w:pPr>
        <w:pStyle w:val="ListBullet"/>
      </w:pPr>
      <w:r>
        <w:t>Hands-on Activity</w:t>
      </w:r>
    </w:p>
    <w:p>
      <w:pPr>
        <w:pStyle w:val="ListBullet"/>
      </w:pPr>
      <w:r>
        <w:t>3D Scanning Applications</w:t>
      </w:r>
    </w:p>
    <w:p>
      <w:pPr>
        <w:pStyle w:val="Heading4"/>
      </w:pPr>
      <w:r>
        <w:t>Description</w:t>
      </w:r>
    </w:p>
    <w:p>
      <w:r>
        <w:t>Examples provided in the hands-on activity are relevant to the applications discussed.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3"/>
      </w:pPr>
      <w:r>
        <w:t>resolution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Description</w:t>
      </w:r>
    </w:p>
    <w:p>
      <w:r>
        <w:t>The term 'resolution' is used consistently to describe the detail level in 3D scans.</w:t>
      </w:r>
    </w:p>
    <w:p>
      <w:pPr>
        <w:pStyle w:val="Heading3"/>
      </w:pPr>
      <w:r>
        <w:t>point cloud</w:t>
      </w:r>
    </w:p>
    <w:p>
      <w:pPr>
        <w:pStyle w:val="Heading4"/>
      </w:pPr>
      <w:r>
        <w:t>Artifact</w:t>
      </w:r>
    </w:p>
    <w:p>
      <w:r>
        <w:t>3D Scanning Techniques</w:t>
      </w:r>
    </w:p>
    <w:p>
      <w:pPr>
        <w:pStyle w:val="Heading4"/>
      </w:pPr>
      <w:r>
        <w:t>Description</w:t>
      </w:r>
    </w:p>
    <w:p>
      <w:r>
        <w:t>The term 'point cloud' is defined clearly and used consistently throughout.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