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A digital twin is a virtual representation of a physical asset or system that simulates its characteristics and behaviors.</w:t>
      </w:r>
    </w:p>
    <w:p>
      <w:pPr>
        <w:pStyle w:val="Heading3"/>
      </w:pPr>
      <w:r>
        <w:t>Example</w:t>
      </w:r>
    </w:p>
    <w:p>
      <w:r>
        <w:t>A digital twin of a manufacturing plant allows engineers to monitor operations in real-time and predict maintenance needs.</w:t>
      </w:r>
    </w:p>
    <w:p>
      <w:pPr>
        <w:pStyle w:val="Heading3"/>
      </w:pPr>
      <w:r>
        <w:t>Visual Description</w:t>
      </w:r>
    </w:p>
    <w:p>
      <w:r>
        <w:t>An image showing a 3D model of a factory alongside a real-life photo of the same factory.</w:t>
      </w:r>
    </w:p>
    <w:p>
      <w:pPr>
        <w:pStyle w:val="Heading2"/>
      </w:pPr>
      <w:r>
        <w:t>asset</w:t>
      </w:r>
    </w:p>
    <w:p>
      <w:pPr>
        <w:pStyle w:val="Heading3"/>
      </w:pPr>
      <w:r>
        <w:t>Definition</w:t>
      </w:r>
    </w:p>
    <w:p>
      <w:r>
        <w:t>An asset is any item of economic value owned by an individual or entity, which can be tangible or intangible.</w:t>
      </w:r>
    </w:p>
    <w:p>
      <w:pPr>
        <w:pStyle w:val="Heading3"/>
      </w:pPr>
      <w:r>
        <w:t>Example</w:t>
      </w:r>
    </w:p>
    <w:p>
      <w:r>
        <w:t>A fleet of delivery trucks is considered an asset for a logistics company.</w:t>
      </w:r>
    </w:p>
    <w:p>
      <w:pPr>
        <w:pStyle w:val="Heading3"/>
      </w:pPr>
      <w:r>
        <w:t>Visual Description</w:t>
      </w:r>
    </w:p>
    <w:p>
      <w:r>
        <w:t>An illustration of various assets, including trucks, machinery, and intellectual property icons.</w:t>
      </w:r>
    </w:p>
    <w:p>
      <w:pPr>
        <w:pStyle w:val="Heading2"/>
      </w:pPr>
      <w:r>
        <w:t>system state</w:t>
      </w:r>
    </w:p>
    <w:p>
      <w:pPr>
        <w:pStyle w:val="Heading3"/>
      </w:pPr>
      <w:r>
        <w:t>Definition</w:t>
      </w:r>
    </w:p>
    <w:p>
      <w:r>
        <w:t>System state refers to the current condition or configuration of a system at a specific moment in time.</w:t>
      </w:r>
    </w:p>
    <w:p>
      <w:pPr>
        <w:pStyle w:val="Heading3"/>
      </w:pPr>
      <w:r>
        <w:t>Example</w:t>
      </w:r>
    </w:p>
    <w:p>
      <w:r>
        <w:t>The system state of a smart grid can include current energy consumption levels and power generation data.</w:t>
      </w:r>
    </w:p>
    <w:p>
      <w:pPr>
        <w:pStyle w:val="Heading3"/>
      </w:pPr>
      <w:r>
        <w:t>Visual Description</w:t>
      </w:r>
    </w:p>
    <w:p>
      <w:r>
        <w:t>A diagram showing different states of a smart grid with indicators for energy flow and consumption.</w:t>
      </w:r>
    </w:p>
    <w:p>
      <w:pPr>
        <w:pStyle w:val="Heading2"/>
      </w:pPr>
      <w:r>
        <w:t>operational data</w:t>
      </w:r>
    </w:p>
    <w:p>
      <w:pPr>
        <w:pStyle w:val="Heading3"/>
      </w:pPr>
      <w:r>
        <w:t>Definition</w:t>
      </w:r>
    </w:p>
    <w:p>
      <w:r>
        <w:t>Operational data is information generated from the routine operations of a system, often used for analysis and decision-making.</w:t>
      </w:r>
    </w:p>
    <w:p>
      <w:pPr>
        <w:pStyle w:val="Heading3"/>
      </w:pPr>
      <w:r>
        <w:t>Example</w:t>
      </w:r>
    </w:p>
    <w:p>
      <w:r>
        <w:t>Operational data from a manufacturing line can include production rates, downtime, and quality metrics.</w:t>
      </w:r>
    </w:p>
    <w:p>
      <w:pPr>
        <w:pStyle w:val="Heading3"/>
      </w:pPr>
      <w:r>
        <w:t>Visual Description</w:t>
      </w:r>
    </w:p>
    <w:p>
      <w:r>
        <w:t>A flowchart depicting various sources of operational data, such as machines, sensors, and human inputs.</w:t>
      </w:r>
    </w:p>
    <w:p>
      <w:pPr>
        <w:pStyle w:val="Heading2"/>
      </w:pPr>
      <w:r>
        <w:t>sensor data</w:t>
      </w:r>
    </w:p>
    <w:p>
      <w:pPr>
        <w:pStyle w:val="Heading3"/>
      </w:pPr>
      <w:r>
        <w:t>Definition</w:t>
      </w:r>
    </w:p>
    <w:p>
      <w:r>
        <w:t>Sensor data is information collected by sensors that measure physical properties, such as temperature, pressure, or motion.</w:t>
      </w:r>
    </w:p>
    <w:p>
      <w:pPr>
        <w:pStyle w:val="Heading3"/>
      </w:pPr>
      <w:r>
        <w:t>Example</w:t>
      </w:r>
    </w:p>
    <w:p>
      <w:r>
        <w:t>A temperature sensor in a greenhouse provides sensor data that helps regulate the climate for plant growth.</w:t>
      </w:r>
    </w:p>
    <w:p>
      <w:pPr>
        <w:pStyle w:val="Heading3"/>
      </w:pPr>
      <w:r>
        <w:t>Visual Description</w:t>
      </w:r>
    </w:p>
    <w:p>
      <w:r>
        <w:t>An image of a sensor with data readouts displayed on a screen, showing temperature and humidity levels.</w:t>
      </w:r>
    </w:p>
    <w:p>
      <w:pPr>
        <w:pStyle w:val="Heading2"/>
      </w:pPr>
      <w:r>
        <w:t>simulation</w:t>
      </w:r>
    </w:p>
    <w:p>
      <w:pPr>
        <w:pStyle w:val="Heading3"/>
      </w:pPr>
      <w:r>
        <w:t>Definition</w:t>
      </w:r>
    </w:p>
    <w:p>
      <w:r>
        <w:t>A simulation is the imitation of the operation of a real-world process or system over time, often used for testing and analysis.</w:t>
      </w:r>
    </w:p>
    <w:p>
      <w:pPr>
        <w:pStyle w:val="Heading3"/>
      </w:pPr>
      <w:r>
        <w:t>Example</w:t>
      </w:r>
    </w:p>
    <w:p>
      <w:r>
        <w:t>A flight simulator allows pilots to practice flying in various conditions without leaving the ground.</w:t>
      </w:r>
    </w:p>
    <w:p>
      <w:pPr>
        <w:pStyle w:val="Heading3"/>
      </w:pPr>
      <w:r>
        <w:t>Visual Description</w:t>
      </w:r>
    </w:p>
    <w:p>
      <w:r>
        <w:t>An image of a flight simulator with a pilot in the cockpit, surrounded by screens showing different flight scenarios.</w:t>
      </w:r>
    </w:p>
    <w:p>
      <w:pPr>
        <w:pStyle w:val="Heading2"/>
      </w:pPr>
      <w:r>
        <w:t>update</w:t>
      </w:r>
    </w:p>
    <w:p>
      <w:pPr>
        <w:pStyle w:val="Heading3"/>
      </w:pPr>
      <w:r>
        <w:t>Definition</w:t>
      </w:r>
    </w:p>
    <w:p>
      <w:r>
        <w:t>An update is a modification or enhancement applied to a system or model to improve performance or accuracy.</w:t>
      </w:r>
    </w:p>
    <w:p>
      <w:pPr>
        <w:pStyle w:val="Heading3"/>
      </w:pPr>
      <w:r>
        <w:t>Example</w:t>
      </w:r>
    </w:p>
    <w:p>
      <w:r>
        <w:t>Software updates can fix bugs and add new features to applications.</w:t>
      </w:r>
    </w:p>
    <w:p>
      <w:pPr>
        <w:pStyle w:val="Heading3"/>
      </w:pPr>
      <w:r>
        <w:t>Visual Description</w:t>
      </w:r>
    </w:p>
    <w:p>
      <w:r>
        <w:t>A graphic showing a computer screen with a progress bar indicating a software update in progress.</w:t>
      </w:r>
    </w:p>
    <w:p>
      <w:pPr>
        <w:pStyle w:val="Heading2"/>
      </w:pPr>
      <w:r>
        <w:t>model validity</w:t>
      </w:r>
    </w:p>
    <w:p>
      <w:pPr>
        <w:pStyle w:val="Heading3"/>
      </w:pPr>
      <w:r>
        <w:t>Definition</w:t>
      </w:r>
    </w:p>
    <w:p>
      <w:r>
        <w:t>Model validity refers to the degree to which a model accurately represents the real-world system it is intended to simulate.</w:t>
      </w:r>
    </w:p>
    <w:p>
      <w:pPr>
        <w:pStyle w:val="Heading3"/>
      </w:pPr>
      <w:r>
        <w:t>Example</w:t>
      </w:r>
    </w:p>
    <w:p>
      <w:r>
        <w:t>A model's validity can be assessed by comparing its predictions with actual outcomes in the system.</w:t>
      </w:r>
    </w:p>
    <w:p>
      <w:pPr>
        <w:pStyle w:val="Heading3"/>
      </w:pPr>
      <w:r>
        <w:t>Visual Description</w:t>
      </w:r>
    </w:p>
    <w:p>
      <w:r>
        <w:t>A chart comparing model predictions against real data points, with a line indicating the accuracy of the model.</w:t>
      </w:r>
    </w:p>
    <w:p>
      <w:pPr>
        <w:pStyle w:val="Heading2"/>
      </w:pPr>
      <w:r>
        <w:t>lifecycle</w:t>
      </w:r>
    </w:p>
    <w:p>
      <w:pPr>
        <w:pStyle w:val="Heading3"/>
      </w:pPr>
      <w:r>
        <w:t>Definition</w:t>
      </w:r>
    </w:p>
    <w:p>
      <w:r>
        <w:t>A lifecycle is the series of stages that an asset or system goes through from inception to disposal.</w:t>
      </w:r>
    </w:p>
    <w:p>
      <w:pPr>
        <w:pStyle w:val="Heading3"/>
      </w:pPr>
      <w:r>
        <w:t>Example</w:t>
      </w:r>
    </w:p>
    <w:p>
      <w:r>
        <w:t>The lifecycle of a product includes stages such as design, production, use, and end-of-life disposal.</w:t>
      </w:r>
    </w:p>
    <w:p>
      <w:pPr>
        <w:pStyle w:val="Heading3"/>
      </w:pPr>
      <w:r>
        <w:t>Visual Description</w:t>
      </w:r>
    </w:p>
    <w:p>
      <w:r>
        <w:t>An infographic displaying the lifecycle stages of a product, with arrows connecting each stage.</w:t>
      </w:r>
    </w:p>
    <w:p>
      <w:pPr>
        <w:pStyle w:val="Heading2"/>
      </w:pPr>
      <w:r>
        <w:t>infrastructure</w:t>
      </w:r>
    </w:p>
    <w:p>
      <w:pPr>
        <w:pStyle w:val="Heading3"/>
      </w:pPr>
      <w:r>
        <w:t>Definition</w:t>
      </w:r>
    </w:p>
    <w:p>
      <w:r>
        <w:t>Infrastructure refers to the fundamental facilities and systems that support the functioning of a community or organization.</w:t>
      </w:r>
    </w:p>
    <w:p>
      <w:pPr>
        <w:pStyle w:val="Heading3"/>
      </w:pPr>
      <w:r>
        <w:t>Example</w:t>
      </w:r>
    </w:p>
    <w:p>
      <w:r>
        <w:t>Transportation systems, water supply networks, and communication systems are all part of a city's infrastructure.</w:t>
      </w:r>
    </w:p>
    <w:p>
      <w:pPr>
        <w:pStyle w:val="Heading3"/>
      </w:pPr>
      <w:r>
        <w:t>Visual Description</w:t>
      </w:r>
    </w:p>
    <w:p>
      <w:r>
        <w:t>A cityscape showing various types of infrastructure, including roads, bridges, and power lines.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