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3"/>
      </w:pPr>
      <w:r>
        <w:t>3D-Scan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Inconsistency</w:t>
      </w:r>
    </w:p>
    <w:p>
      <w:r>
        <w:t>Bezieht sich auf den Prozess, jedoch nicht auf die Technologie, die dahinter steht.</w:t>
      </w:r>
    </w:p>
    <w:p>
      <w:pPr>
        <w:pStyle w:val="Heading3"/>
      </w:pPr>
      <w:r>
        <w:t>Modellierung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Inconsistency</w:t>
      </w:r>
    </w:p>
    <w:p>
      <w:r>
        <w:t>Verwendet unterschiedliche Definitionen, die zu Verwirrung führen könnten.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Teilweise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des 3D-Scan-Prozesses</w:t>
      </w:r>
    </w:p>
    <w:p>
      <w:pPr>
        <w:pStyle w:val="Heading4"/>
      </w:pPr>
      <w:r>
        <w:t>Alignment</w:t>
      </w:r>
    </w:p>
    <w:p>
      <w:r>
        <w:t>Gut mit den Lernzielen, jedoch fehlt eine praktische Anwendung.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Erstellung von 3D-Modellen</w:t>
      </w:r>
    </w:p>
    <w:p>
      <w:pPr>
        <w:pStyle w:val="Heading4"/>
      </w:pPr>
      <w:r>
        <w:t>Alignment</w:t>
      </w:r>
    </w:p>
    <w:p>
      <w:r>
        <w:t>Konnte nicht klar mit den Zielen von Artifact A verbunden werden.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Aktivität, Reflexion</w:t>
      </w:r>
    </w:p>
    <w:p>
      <w:pPr>
        <w:pStyle w:val="Heading4"/>
      </w:pPr>
      <w:r>
        <w:t>Inconsistency</w:t>
      </w:r>
    </w:p>
    <w:p>
      <w:r>
        <w:t>Fehlte eine klare Übergangsphase zwischen Aktivität und Reflexion.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Aktivität, Diskussion</w:t>
      </w:r>
    </w:p>
    <w:p>
      <w:pPr>
        <w:pStyle w:val="Heading4"/>
      </w:pPr>
      <w:r>
        <w:t>Inconsistency</w:t>
      </w:r>
    </w:p>
    <w:p>
      <w:r>
        <w:t>Diskussion kam vor der Aktivität, was den Lernfluss beeinträchtigt.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Teilweise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Quiz zu 3D-Scanning</w:t>
      </w:r>
    </w:p>
    <w:p>
      <w:pPr>
        <w:pStyle w:val="Heading4"/>
      </w:pPr>
      <w:r>
        <w:t>Alignment</w:t>
      </w:r>
    </w:p>
    <w:p>
      <w:r>
        <w:t>Fragen decken nicht alle Lernziele ab.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Präsentation der 3D-Modelle</w:t>
      </w:r>
    </w:p>
    <w:p>
      <w:pPr>
        <w:pStyle w:val="Heading4"/>
      </w:pPr>
      <w:r>
        <w:t>Alignment</w:t>
      </w:r>
    </w:p>
    <w:p>
      <w:r>
        <w:t>Gut, jedoch fehlt eine Bewertungskriterium für technische Genauigkeit.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