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digital twin</w:t>
      </w:r>
    </w:p>
    <w:p>
      <w:pPr>
        <w:pStyle w:val="Heading3"/>
      </w:pPr>
      <w:r>
        <w:t>Definition</w:t>
      </w:r>
    </w:p>
    <w:p>
      <w:r>
        <w:t>Ein digital twin ist ein virtuelles Modell eines physischen Objekts oder Systems, das dessen Eigenschaften und Verhalten in Echtzeit widerspiegelt.</w:t>
      </w:r>
    </w:p>
    <w:p>
      <w:pPr>
        <w:pStyle w:val="Heading3"/>
      </w:pPr>
      <w:r>
        <w:t>Example</w:t>
      </w:r>
    </w:p>
    <w:p>
      <w:r>
        <w:t>Ein digital twin eines Windkraftwerks kann dessen Leistung überwachen und simulieren, um Wartungsbedarf vorherzusagen.</w:t>
      </w:r>
    </w:p>
    <w:p>
      <w:pPr>
        <w:pStyle w:val="Heading3"/>
      </w:pPr>
      <w:r>
        <w:t>Visualdescription</w:t>
      </w:r>
    </w:p>
    <w:p>
      <w:r>
        <w:t>Ein Diagramm, das ein physisches Windkraftwerk neben einem digitalen Modell zeigt, mit Datenströmen, die den Zustand in Echtzeit darstellen.</w:t>
      </w:r>
    </w:p>
    <w:p>
      <w:pPr>
        <w:pStyle w:val="Heading2"/>
      </w:pPr>
      <w:r>
        <w:t>asset</w:t>
      </w:r>
    </w:p>
    <w:p>
      <w:pPr>
        <w:pStyle w:val="Heading3"/>
      </w:pPr>
      <w:r>
        <w:t>Definition</w:t>
      </w:r>
    </w:p>
    <w:p>
      <w:r>
        <w:t>Ein asset ist ein wertvolles Gut oder eine Ressource, die verwaltet und überwacht werden kann, um den Betrieb zu optimieren.</w:t>
      </w:r>
    </w:p>
    <w:p>
      <w:pPr>
        <w:pStyle w:val="Heading3"/>
      </w:pPr>
      <w:r>
        <w:t>Example</w:t>
      </w:r>
    </w:p>
    <w:p>
      <w:r>
        <w:t>Ein Gebäude, Maschinen oder Softwarelizenzen können als assets in einem Unternehmen betrachtet werden.</w:t>
      </w:r>
    </w:p>
    <w:p>
      <w:pPr>
        <w:pStyle w:val="Heading3"/>
      </w:pPr>
      <w:r>
        <w:t>Visualdescription</w:t>
      </w:r>
    </w:p>
    <w:p>
      <w:r>
        <w:t>Eine Grafik, die verschiedene assets wie Maschinen, Gebäude und IT-Ressourcen zeigt, die miteinander verknüpft sind.</w:t>
      </w:r>
    </w:p>
    <w:p>
      <w:pPr>
        <w:pStyle w:val="Heading2"/>
      </w:pPr>
      <w:r>
        <w:t>system state</w:t>
      </w:r>
    </w:p>
    <w:p>
      <w:pPr>
        <w:pStyle w:val="Heading3"/>
      </w:pPr>
      <w:r>
        <w:t>Definition</w:t>
      </w:r>
    </w:p>
    <w:p>
      <w:r>
        <w:t>Der system state beschreibt den aktuellen Zustand eines Systems, einschließlich seiner Komponenten und deren Interaktionen.</w:t>
      </w:r>
    </w:p>
    <w:p>
      <w:pPr>
        <w:pStyle w:val="Heading3"/>
      </w:pPr>
      <w:r>
        <w:t>Example</w:t>
      </w:r>
    </w:p>
    <w:p>
      <w:r>
        <w:t>Der system state eines Verkehrsmanagementsystems könnte die Position und Geschwindigkeit aller Fahrzeuge auf einer Straße umfassen.</w:t>
      </w:r>
    </w:p>
    <w:p>
      <w:pPr>
        <w:pStyle w:val="Heading3"/>
      </w:pPr>
      <w:r>
        <w:t>Visualdescription</w:t>
      </w:r>
    </w:p>
    <w:p>
      <w:r>
        <w:t>Ein Flussdiagramm, das verschiedene Komponenten eines Systems und deren aktuelle Zustände darstellt.</w:t>
      </w:r>
    </w:p>
    <w:p>
      <w:pPr>
        <w:pStyle w:val="Heading2"/>
      </w:pPr>
      <w:r>
        <w:t>operational data</w:t>
      </w:r>
    </w:p>
    <w:p>
      <w:pPr>
        <w:pStyle w:val="Heading3"/>
      </w:pPr>
      <w:r>
        <w:t>Definition</w:t>
      </w:r>
    </w:p>
    <w:p>
      <w:r>
        <w:t>Operational data sind Daten, die während des Betriebs eines Systems oder Prozesses generiert werden und zur Analyse der Leistung verwendet werden.</w:t>
      </w:r>
    </w:p>
    <w:p>
      <w:pPr>
        <w:pStyle w:val="Heading3"/>
      </w:pPr>
      <w:r>
        <w:t>Example</w:t>
      </w:r>
    </w:p>
    <w:p>
      <w:r>
        <w:t>Die Temperatur, der Druck und die Produktionsrate eines Fertigungsprozesses sind Beispiele für operational data.</w:t>
      </w:r>
    </w:p>
    <w:p>
      <w:pPr>
        <w:pStyle w:val="Heading3"/>
      </w:pPr>
      <w:r>
        <w:t>Visualdescription</w:t>
      </w:r>
    </w:p>
    <w:p>
      <w:r>
        <w:t>Ein Dashboard mit Diagrammen und Metriken, die verschiedene operational data anzeigen.</w:t>
      </w:r>
    </w:p>
    <w:p>
      <w:pPr>
        <w:pStyle w:val="Heading2"/>
      </w:pPr>
      <w:r>
        <w:t>sensor data</w:t>
      </w:r>
    </w:p>
    <w:p>
      <w:pPr>
        <w:pStyle w:val="Heading3"/>
      </w:pPr>
      <w:r>
        <w:t>Definition</w:t>
      </w:r>
    </w:p>
    <w:p>
      <w:r>
        <w:t>Sensor data sind Informationen, die von Sensoren erfasst werden, um physikalische Größen wie Temperatur, Druck oder Bewegung zu messen.</w:t>
      </w:r>
    </w:p>
    <w:p>
      <w:pPr>
        <w:pStyle w:val="Heading3"/>
      </w:pPr>
      <w:r>
        <w:t>Example</w:t>
      </w:r>
    </w:p>
    <w:p>
      <w:r>
        <w:t>Ein Temperatursensor in einem Kühlschrank liefert sensor data, die zur Überwachung der Lagerbedingungen verwendet werden.</w:t>
      </w:r>
    </w:p>
    <w:p>
      <w:pPr>
        <w:pStyle w:val="Heading3"/>
      </w:pPr>
      <w:r>
        <w:t>Visualdescription</w:t>
      </w:r>
    </w:p>
    <w:p>
      <w:r>
        <w:t>Ein Bild von Sensoren, die Daten sammeln, mit einer grafischen Darstellung der erfassten Werte.</w:t>
      </w:r>
    </w:p>
    <w:p>
      <w:pPr>
        <w:pStyle w:val="Heading2"/>
      </w:pPr>
      <w:r>
        <w:t>simulation</w:t>
      </w:r>
    </w:p>
    <w:p>
      <w:pPr>
        <w:pStyle w:val="Heading3"/>
      </w:pPr>
      <w:r>
        <w:t>Definition</w:t>
      </w:r>
    </w:p>
    <w:p>
      <w:r>
        <w:t>Eine simulation ist ein Nachbildung eines realen Systems oder Prozesses, die verwendet wird, um dessen Verhalten unter verschiedenen Bedingungen zu analysieren.</w:t>
      </w:r>
    </w:p>
    <w:p>
      <w:pPr>
        <w:pStyle w:val="Heading3"/>
      </w:pPr>
      <w:r>
        <w:t>Example</w:t>
      </w:r>
    </w:p>
    <w:p>
      <w:r>
        <w:t>Eine simulation eines Flugzeugs hilft Ingenieuren, das Flugverhalten vor dem Bau des physischen Modells zu testen.</w:t>
      </w:r>
    </w:p>
    <w:p>
      <w:pPr>
        <w:pStyle w:val="Heading3"/>
      </w:pPr>
      <w:r>
        <w:t>Visualdescription</w:t>
      </w:r>
    </w:p>
    <w:p>
      <w:r>
        <w:t>Ein Screenshot einer Simulationssoftware, die das Verhalten eines Flugzeugs in verschiedenen Szenarien zeigt.</w:t>
      </w:r>
    </w:p>
    <w:p>
      <w:pPr>
        <w:pStyle w:val="Heading2"/>
      </w:pPr>
      <w:r>
        <w:t>update</w:t>
      </w:r>
    </w:p>
    <w:p>
      <w:pPr>
        <w:pStyle w:val="Heading3"/>
      </w:pPr>
      <w:r>
        <w:t>Definition</w:t>
      </w:r>
    </w:p>
    <w:p>
      <w:r>
        <w:t>Ein update bezieht sich auf die Aktualisierung oder Verbesserung eines Systems oder Modells, um seine Funktionalität und Genauigkeit zu gewährleisten.</w:t>
      </w:r>
    </w:p>
    <w:p>
      <w:pPr>
        <w:pStyle w:val="Heading3"/>
      </w:pPr>
      <w:r>
        <w:t>Example</w:t>
      </w:r>
    </w:p>
    <w:p>
      <w:r>
        <w:t>Ein Software-update kann neue Funktionen hinzufügen und Sicherheitslücken schließen.</w:t>
      </w:r>
    </w:p>
    <w:p>
      <w:pPr>
        <w:pStyle w:val="Heading3"/>
      </w:pPr>
      <w:r>
        <w:t>Visualdescription</w:t>
      </w:r>
    </w:p>
    <w:p>
      <w:r>
        <w:t>Ein Bildschirm, der den Fortschritt eines Software-updates anzeigt, mit einem Ladebalken und neuen Funktionen.</w:t>
      </w:r>
    </w:p>
    <w:p>
      <w:pPr>
        <w:pStyle w:val="Heading2"/>
      </w:pPr>
      <w:r>
        <w:t>model validity</w:t>
      </w:r>
    </w:p>
    <w:p>
      <w:pPr>
        <w:pStyle w:val="Heading3"/>
      </w:pPr>
      <w:r>
        <w:t>Definition</w:t>
      </w:r>
    </w:p>
    <w:p>
      <w:r>
        <w:t>Model validity bezieht sich auf das Maß, in dem ein Modell die Realität genau widerspiegelt und für Vorhersagen genutzt werden kann.</w:t>
      </w:r>
    </w:p>
    <w:p>
      <w:pPr>
        <w:pStyle w:val="Heading3"/>
      </w:pPr>
      <w:r>
        <w:t>Example</w:t>
      </w:r>
    </w:p>
    <w:p>
      <w:r>
        <w:t>Die model validity eines Klimamodells wird durch den Vergleich seiner Vorhersagen mit tatsächlichen Wetterdaten bewertet.</w:t>
      </w:r>
    </w:p>
    <w:p>
      <w:pPr>
        <w:pStyle w:val="Heading3"/>
      </w:pPr>
      <w:r>
        <w:t>Visualdescription</w:t>
      </w:r>
    </w:p>
    <w:p>
      <w:r>
        <w:t>Ein Diagramm, das die Beziehung zwischen einem Modell und realen Daten darstellt, mit einer Bewertung der Genauigkeit.</w:t>
      </w:r>
    </w:p>
    <w:p>
      <w:pPr>
        <w:pStyle w:val="Heading2"/>
      </w:pPr>
      <w:r>
        <w:t>lifecycle</w:t>
      </w:r>
    </w:p>
    <w:p>
      <w:pPr>
        <w:pStyle w:val="Heading3"/>
      </w:pPr>
      <w:r>
        <w:t>Definition</w:t>
      </w:r>
    </w:p>
    <w:p>
      <w:r>
        <w:t>Der lifecycle beschreibt die verschiedenen Phasen, die ein Produkt oder System von der Entwicklung bis zur Stilllegung durchläuft.</w:t>
      </w:r>
    </w:p>
    <w:p>
      <w:pPr>
        <w:pStyle w:val="Heading3"/>
      </w:pPr>
      <w:r>
        <w:t>Example</w:t>
      </w:r>
    </w:p>
    <w:p>
      <w:r>
        <w:t>Der lifecycle eines Softwareprodukts umfasst die Phasen Planung, Entwicklung, Test, Einsatz und Wartung.</w:t>
      </w:r>
    </w:p>
    <w:p>
      <w:pPr>
        <w:pStyle w:val="Heading3"/>
      </w:pPr>
      <w:r>
        <w:t>Visualdescription</w:t>
      </w:r>
    </w:p>
    <w:p>
      <w:r>
        <w:t>Ein Kreislaufdiagramm, das die verschiedenen Phasen eines lifecycles zeigt, von der Idee bis zur Entsorgung.</w:t>
      </w:r>
    </w:p>
    <w:p>
      <w:pPr>
        <w:pStyle w:val="Heading2"/>
      </w:pPr>
      <w:r>
        <w:t>infrastructure</w:t>
      </w:r>
    </w:p>
    <w:p>
      <w:pPr>
        <w:pStyle w:val="Heading3"/>
      </w:pPr>
      <w:r>
        <w:t>Definition</w:t>
      </w:r>
    </w:p>
    <w:p>
      <w:r>
        <w:t>Infrastructure bezieht sich auf die grundlegenden physischen und organisatorischen Strukturen, die für den Betrieb eines Systems oder einer Gesellschaft erforderlich sind.</w:t>
      </w:r>
    </w:p>
    <w:p>
      <w:pPr>
        <w:pStyle w:val="Heading3"/>
      </w:pPr>
      <w:r>
        <w:t>Example</w:t>
      </w:r>
    </w:p>
    <w:p>
      <w:r>
        <w:t>Straßen, Brücken und Kommunikationsnetze sind essentielle Bestandteile der Infrastruktur eines Landes.</w:t>
      </w:r>
    </w:p>
    <w:p>
      <w:pPr>
        <w:pStyle w:val="Heading3"/>
      </w:pPr>
      <w:r>
        <w:t>Visualdescription</w:t>
      </w:r>
    </w:p>
    <w:p>
      <w:r>
        <w:t>Ein Bild, das verschiedene Aspekte der Infrastruktur zeigt, einschließlich Straßen, Gebäude und Kommunikationssysteme.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