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Assessments</w:t>
      </w:r>
    </w:p>
    <w:p>
      <w:pPr>
        <w:pStyle w:val="Heading2"/>
      </w:pPr>
      <w:r>
        <w:t>What are the three main components of the ASCAND system?</w:t>
      </w:r>
    </w:p>
    <w:p>
      <w:pPr>
        <w:pStyle w:val="Heading3"/>
      </w:pPr>
      <w:r>
        <w:t>Correctanswer</w:t>
      </w:r>
    </w:p>
    <w:p>
      <w:r>
        <w:t>Structured optical projection, AI-based analysis, and sensor fusion.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2</w:t>
      </w:r>
    </w:p>
    <w:p>
      <w:pPr>
        <w:pStyle w:val="Heading5"/>
      </w:pPr>
      <w:r>
        <w:t>Criteria</w:t>
      </w:r>
    </w:p>
    <w:p>
      <w:r>
        <w:t>All three components listed correctly.</w:t>
      </w:r>
    </w:p>
    <w:p>
      <w:pPr>
        <w:pStyle w:val="Heading4"/>
      </w:pPr>
      <w:r>
        <w:t>Partialcredit</w:t>
      </w:r>
    </w:p>
    <w:p>
      <w:r>
        <w:t>Points: 1</w:t>
      </w:r>
    </w:p>
    <w:p>
      <w:pPr>
        <w:pStyle w:val="Heading5"/>
      </w:pPr>
      <w:r>
        <w:t>Criteria</w:t>
      </w:r>
    </w:p>
    <w:p>
      <w:r>
        <w:t>One or two components listed correctly.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No components listed or incorrect components.</w:t>
      </w:r>
    </w:p>
    <w:p>
      <w:pPr>
        <w:pStyle w:val="Heading2"/>
      </w:pPr>
      <w:r>
        <w:t>Differentiate between measurement, calculation, and estimation in the context of data analysis.</w:t>
      </w:r>
    </w:p>
    <w:p>
      <w:pPr>
        <w:pStyle w:val="Heading3"/>
      </w:pPr>
      <w:r>
        <w:t>Correctanswer</w:t>
      </w:r>
    </w:p>
    <w:p>
      <w:r>
        <w:t>Measurement refers to direct data collection, calculation involves deriving values from measurements, and estimation is an AI-inferred value based on patterns.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3</w:t>
      </w:r>
    </w:p>
    <w:p>
      <w:pPr>
        <w:pStyle w:val="Heading5"/>
      </w:pPr>
      <w:r>
        <w:t>Criteria</w:t>
      </w:r>
    </w:p>
    <w:p>
      <w:r>
        <w:t>All three terms accurately defined with clear distinctions.</w:t>
      </w:r>
    </w:p>
    <w:p>
      <w:pPr>
        <w:pStyle w:val="Heading4"/>
      </w:pPr>
      <w:r>
        <w:t>Partialcredit</w:t>
      </w:r>
    </w:p>
    <w:p>
      <w:r>
        <w:t>Points: 1.5</w:t>
      </w:r>
    </w:p>
    <w:p>
      <w:pPr>
        <w:pStyle w:val="Heading5"/>
      </w:pPr>
      <w:r>
        <w:t>Criteria</w:t>
      </w:r>
    </w:p>
    <w:p>
      <w:r>
        <w:t>Two terms defined correctly or definitions are partially correct.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Definitions are incorrect or missing.</w:t>
      </w:r>
    </w:p>
    <w:p>
      <w:pPr>
        <w:pStyle w:val="Heading2"/>
      </w:pPr>
      <w:r>
        <w:t>Explain the role of AI-based analysis in ASCAND.</w:t>
      </w:r>
    </w:p>
    <w:p>
      <w:pPr>
        <w:pStyle w:val="Heading3"/>
      </w:pPr>
      <w:r>
        <w:t>Correctanswer</w:t>
      </w:r>
    </w:p>
    <w:p>
      <w:r>
        <w:t>AI-based analysis processes data from measurements to identify patterns and infer additional information that can enhance the results.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2</w:t>
      </w:r>
    </w:p>
    <w:p>
      <w:pPr>
        <w:pStyle w:val="Heading5"/>
      </w:pPr>
      <w:r>
        <w:t>Criteria</w:t>
      </w:r>
    </w:p>
    <w:p>
      <w:r>
        <w:t>Clear explanation of AI's role in processing and inferring data.</w:t>
      </w:r>
    </w:p>
    <w:p>
      <w:pPr>
        <w:pStyle w:val="Heading4"/>
      </w:pPr>
      <w:r>
        <w:t>Partialcredit</w:t>
      </w:r>
    </w:p>
    <w:p>
      <w:r>
        <w:t>Points: 1</w:t>
      </w:r>
    </w:p>
    <w:p>
      <w:pPr>
        <w:pStyle w:val="Heading5"/>
      </w:pPr>
      <w:r>
        <w:t>Criteria</w:t>
      </w:r>
    </w:p>
    <w:p>
      <w:r>
        <w:t>Vague or incomplete explanation of AI's role.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No explanation or incorrect information provided.</w:t>
      </w:r>
    </w:p>
    <w:p>
      <w:pPr>
        <w:pStyle w:val="Heading2"/>
      </w:pPr>
      <w:r>
        <w:t>Why is sensor fusion important in the ASCAND system?</w:t>
      </w:r>
    </w:p>
    <w:p>
      <w:pPr>
        <w:pStyle w:val="Heading3"/>
      </w:pPr>
      <w:r>
        <w:t>Correctanswer</w:t>
      </w:r>
    </w:p>
    <w:p>
      <w:r>
        <w:t>Sensor fusion combines data from multiple sensors to improve accuracy and reliability of the results.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2</w:t>
      </w:r>
    </w:p>
    <w:p>
      <w:pPr>
        <w:pStyle w:val="Heading5"/>
      </w:pPr>
      <w:r>
        <w:t>Criteria</w:t>
      </w:r>
    </w:p>
    <w:p>
      <w:r>
        <w:t>Accurate explanation of how sensor fusion enhances data reliability.</w:t>
      </w:r>
    </w:p>
    <w:p>
      <w:pPr>
        <w:pStyle w:val="Heading4"/>
      </w:pPr>
      <w:r>
        <w:t>Partialcredit</w:t>
      </w:r>
    </w:p>
    <w:p>
      <w:r>
        <w:t>Points: 1</w:t>
      </w:r>
    </w:p>
    <w:p>
      <w:pPr>
        <w:pStyle w:val="Heading5"/>
      </w:pPr>
      <w:r>
        <w:t>Criteria</w:t>
      </w:r>
    </w:p>
    <w:p>
      <w:r>
        <w:t>Incomplete explanation or minor inaccuracies.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Incorrect or missing explanation.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