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Capstone Engineering Challenge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Module</w:t>
      </w:r>
    </w:p>
    <w:p>
      <w:r>
        <w:t>Capstone Engineering Challenge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lo_30_01</w:t>
      </w:r>
    </w:p>
    <w:p>
      <w:pPr>
        <w:pStyle w:val="Heading3"/>
      </w:pPr>
      <w:r>
        <w:t>Description</w:t>
      </w:r>
    </w:p>
    <w:p>
      <w:r>
        <w:t>Define a machine-vision engineering problem with measurable criteria and constraints.</w:t>
      </w:r>
    </w:p>
    <w:p>
      <w:pPr>
        <w:pStyle w:val="Heading3"/>
      </w:pPr>
      <w:r>
        <w:t>Assessments</w:t>
      </w:r>
    </w:p>
    <w:p>
      <w:pPr>
        <w:pStyle w:val="Heading4"/>
      </w:pPr>
      <w:r>
        <w:t>Pre Assessment</w:t>
      </w:r>
    </w:p>
    <w:p>
      <w:pPr>
        <w:pStyle w:val="Heading5"/>
      </w:pPr>
      <w:r>
        <w:t>Type</w:t>
      </w:r>
    </w:p>
    <w:p>
      <w:r>
        <w:t>quiz</w:t>
      </w:r>
    </w:p>
    <w:p>
      <w:pPr>
        <w:pStyle w:val="Heading5"/>
      </w:pPr>
      <w:r>
        <w:t>Items</w:t>
      </w:r>
    </w:p>
    <w:p>
      <w:pPr>
        <w:pStyle w:val="Heading6"/>
      </w:pPr>
      <w:r>
        <w:t>What is a key characteristic of a measurable engineering problem?</w:t>
      </w:r>
    </w:p>
    <w:p>
      <w:pPr>
        <w:pStyle w:val="Heading7"/>
      </w:pPr>
      <w:r>
        <w:t>Options</w:t>
      </w:r>
    </w:p>
    <w:p>
      <w:pPr>
        <w:pStyle w:val="ListBullet"/>
      </w:pPr>
      <w:r>
        <w:t>A) It must be solvable using any method.</w:t>
      </w:r>
    </w:p>
    <w:p>
      <w:pPr>
        <w:pStyle w:val="ListBullet"/>
      </w:pPr>
      <w:r>
        <w:t>B) It has specific criteria and constraints.</w:t>
      </w:r>
    </w:p>
    <w:p>
      <w:pPr>
        <w:pStyle w:val="ListBullet"/>
      </w:pPr>
      <w:r>
        <w:t>C) It can be any topic of interest.</w:t>
      </w:r>
    </w:p>
    <w:p>
      <w:pPr>
        <w:pStyle w:val="ListBullet"/>
      </w:pPr>
      <w:r>
        <w:t>D) It requires no documentation.</w:t>
      </w:r>
    </w:p>
    <w:p>
      <w:pPr>
        <w:pStyle w:val="Heading7"/>
      </w:pPr>
      <w:r>
        <w:t>Correct Answer</w:t>
      </w:r>
    </w:p>
    <w:p>
      <w:r>
        <w:t>B</w:t>
      </w:r>
    </w:p>
    <w:p>
      <w:pPr>
        <w:pStyle w:val="Heading4"/>
      </w:pPr>
      <w:r>
        <w:t>Formative Assessment</w:t>
      </w:r>
    </w:p>
    <w:p>
      <w:pPr>
        <w:pStyle w:val="Heading5"/>
      </w:pPr>
      <w:r>
        <w:t>Type</w:t>
      </w:r>
    </w:p>
    <w:p>
      <w:r>
        <w:t>discussion</w:t>
      </w:r>
    </w:p>
    <w:p>
      <w:pPr>
        <w:pStyle w:val="Heading5"/>
      </w:pPr>
      <w:r>
        <w:t>Prompt</w:t>
      </w:r>
    </w:p>
    <w:p>
      <w:r>
        <w:t>In small groups, define a machine-vision engineering problem you find interesting. Identify at least three measurable criteria and two constraints.</w:t>
      </w:r>
    </w:p>
    <w:p>
      <w:pPr>
        <w:pStyle w:val="Heading4"/>
      </w:pPr>
      <w:r>
        <w:t>Summative Assessment</w:t>
      </w:r>
    </w:p>
    <w:p>
      <w:pPr>
        <w:pStyle w:val="Heading5"/>
      </w:pPr>
      <w:r>
        <w:t>Type</w:t>
      </w:r>
    </w:p>
    <w:p>
      <w:r>
        <w:t>written report</w:t>
      </w:r>
    </w:p>
    <w:p>
      <w:pPr>
        <w:pStyle w:val="Heading5"/>
      </w:pPr>
      <w:r>
        <w:t>Requirements</w:t>
      </w:r>
    </w:p>
    <w:p>
      <w:r>
        <w:t>Submit a report defining your machine-vision engineering problem, including detailed measurable criteria and constraints.</w:t>
      </w:r>
    </w:p>
    <w:p>
      <w:pPr>
        <w:pStyle w:val="Heading2"/>
      </w:pPr>
      <w:r>
        <w:t>lo_30_02</w:t>
      </w:r>
    </w:p>
    <w:p>
      <w:pPr>
        <w:pStyle w:val="Heading3"/>
      </w:pPr>
      <w:r>
        <w:t>Description</w:t>
      </w:r>
    </w:p>
    <w:p>
      <w:r>
        <w:t>Select and justify appropriate capture, representation, analysis, and manufacturing methods.</w:t>
      </w:r>
    </w:p>
    <w:p>
      <w:pPr>
        <w:pStyle w:val="Heading3"/>
      </w:pPr>
      <w:r>
        <w:t>Assessments</w:t>
      </w:r>
    </w:p>
    <w:p>
      <w:pPr>
        <w:pStyle w:val="Heading4"/>
      </w:pPr>
      <w:r>
        <w:t>Pre Assessment</w:t>
      </w:r>
    </w:p>
    <w:p>
      <w:pPr>
        <w:pStyle w:val="Heading5"/>
      </w:pPr>
      <w:r>
        <w:t>Type</w:t>
      </w:r>
    </w:p>
    <w:p>
      <w:r>
        <w:t>quiz</w:t>
      </w:r>
    </w:p>
    <w:p>
      <w:pPr>
        <w:pStyle w:val="Heading5"/>
      </w:pPr>
      <w:r>
        <w:t>Items</w:t>
      </w:r>
    </w:p>
    <w:p>
      <w:pPr>
        <w:pStyle w:val="Heading6"/>
      </w:pPr>
      <w:r>
        <w:t>Which of the following methods is best suited for 3D object capture?</w:t>
      </w:r>
    </w:p>
    <w:p>
      <w:pPr>
        <w:pStyle w:val="Heading7"/>
      </w:pPr>
      <w:r>
        <w:t>Options</w:t>
      </w:r>
    </w:p>
    <w:p>
      <w:pPr>
        <w:pStyle w:val="ListBullet"/>
      </w:pPr>
      <w:r>
        <w:t>A) Structured optical projection</w:t>
      </w:r>
    </w:p>
    <w:p>
      <w:pPr>
        <w:pStyle w:val="ListBullet"/>
      </w:pPr>
      <w:r>
        <w:t>B) Manual sketching</w:t>
      </w:r>
    </w:p>
    <w:p>
      <w:pPr>
        <w:pStyle w:val="ListBullet"/>
      </w:pPr>
      <w:r>
        <w:t>C) Traditional photography</w:t>
      </w:r>
    </w:p>
    <w:p>
      <w:pPr>
        <w:pStyle w:val="ListBullet"/>
      </w:pPr>
      <w:r>
        <w:t>D) Audio recording</w:t>
      </w:r>
    </w:p>
    <w:p>
      <w:pPr>
        <w:pStyle w:val="Heading7"/>
      </w:pPr>
      <w:r>
        <w:t>Correct Answer</w:t>
      </w:r>
    </w:p>
    <w:p>
      <w:r>
        <w:t>A</w:t>
      </w:r>
    </w:p>
    <w:p>
      <w:pPr>
        <w:pStyle w:val="Heading4"/>
      </w:pPr>
      <w:r>
        <w:t>Formative Assessment</w:t>
      </w:r>
    </w:p>
    <w:p>
      <w:pPr>
        <w:pStyle w:val="Heading5"/>
      </w:pPr>
      <w:r>
        <w:t>Type</w:t>
      </w:r>
    </w:p>
    <w:p>
      <w:r>
        <w:t>presentation</w:t>
      </w:r>
    </w:p>
    <w:p>
      <w:pPr>
        <w:pStyle w:val="Heading5"/>
      </w:pPr>
      <w:r>
        <w:t>Prompt</w:t>
      </w:r>
    </w:p>
    <w:p>
      <w:r>
        <w:t>Present your selected methods for capturing and analyzing data for your engineering problem. Justify why each method is appropriate.</w:t>
      </w:r>
    </w:p>
    <w:p>
      <w:pPr>
        <w:pStyle w:val="Heading4"/>
      </w:pPr>
      <w:r>
        <w:t>Summative Assessment</w:t>
      </w:r>
    </w:p>
    <w:p>
      <w:pPr>
        <w:pStyle w:val="Heading5"/>
      </w:pPr>
      <w:r>
        <w:t>Type</w:t>
      </w:r>
    </w:p>
    <w:p>
      <w:r>
        <w:t>report section</w:t>
      </w:r>
    </w:p>
    <w:p>
      <w:pPr>
        <w:pStyle w:val="Heading5"/>
      </w:pPr>
      <w:r>
        <w:t>Requirements</w:t>
      </w:r>
    </w:p>
    <w:p>
      <w:r>
        <w:t>Include a section in your final report that details the selected capture, representation, analysis, and manufacturing methods, with justifications.</w:t>
      </w:r>
    </w:p>
    <w:p>
      <w:pPr>
        <w:pStyle w:val="Heading2"/>
      </w:pPr>
      <w:r>
        <w:t>lo_30_03</w:t>
      </w:r>
    </w:p>
    <w:p>
      <w:pPr>
        <w:pStyle w:val="Heading3"/>
      </w:pPr>
      <w:r>
        <w:t>Description</w:t>
      </w:r>
    </w:p>
    <w:p>
      <w:r>
        <w:t>Plan and execute an iterative investigation using documented evidence.</w:t>
      </w:r>
    </w:p>
    <w:p>
      <w:pPr>
        <w:pStyle w:val="Heading3"/>
      </w:pPr>
      <w:r>
        <w:t>Assessments</w:t>
      </w:r>
    </w:p>
    <w:p>
      <w:pPr>
        <w:pStyle w:val="Heading4"/>
      </w:pPr>
      <w:r>
        <w:t>Pre Assessment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Items</w:t>
      </w:r>
    </w:p>
    <w:p>
      <w:pPr>
        <w:pStyle w:val="Heading6"/>
      </w:pPr>
      <w:r>
        <w:t>What is an iterative investigation?</w:t>
      </w:r>
    </w:p>
    <w:p>
      <w:pPr>
        <w:pStyle w:val="Heading7"/>
      </w:pPr>
      <w:r>
        <w:t>Correct Answer</w:t>
      </w:r>
    </w:p>
    <w:p>
      <w:r>
        <w:t>An iterative investigation involves repeating a process with the aim of improving outcomes based on previous results.</w:t>
      </w:r>
    </w:p>
    <w:p>
      <w:pPr>
        <w:pStyle w:val="Heading4"/>
      </w:pPr>
      <w:r>
        <w:t>Formative Assessment</w:t>
      </w:r>
    </w:p>
    <w:p>
      <w:pPr>
        <w:pStyle w:val="Heading5"/>
      </w:pPr>
      <w:r>
        <w:t>Type</w:t>
      </w:r>
    </w:p>
    <w:p>
      <w:r>
        <w:t>lab journal entry</w:t>
      </w:r>
    </w:p>
    <w:p>
      <w:pPr>
        <w:pStyle w:val="Heading5"/>
      </w:pPr>
      <w:r>
        <w:t>Prompt</w:t>
      </w:r>
    </w:p>
    <w:p>
      <w:r>
        <w:t>Document your iterative investigation process, including at least two cycles of testing and any adjustments made based on findings.</w:t>
      </w:r>
    </w:p>
    <w:p>
      <w:pPr>
        <w:pStyle w:val="Heading4"/>
      </w:pPr>
      <w:r>
        <w:t>Summative Assessment</w:t>
      </w:r>
    </w:p>
    <w:p>
      <w:pPr>
        <w:pStyle w:val="Heading5"/>
      </w:pPr>
      <w:r>
        <w:t>Type</w:t>
      </w:r>
    </w:p>
    <w:p>
      <w:r>
        <w:t>final report</w:t>
      </w:r>
    </w:p>
    <w:p>
      <w:pPr>
        <w:pStyle w:val="Heading5"/>
      </w:pPr>
      <w:r>
        <w:t>Requirements</w:t>
      </w:r>
    </w:p>
    <w:p>
      <w:r>
        <w:t>Include a detailed account of your iterative investigation in your final report, highlighting the changes made and the evidence supporting those changes.</w:t>
      </w:r>
    </w:p>
    <w:p>
      <w:pPr>
        <w:pStyle w:val="Heading2"/>
      </w:pPr>
      <w:r>
        <w:t>lo_30_04</w:t>
      </w:r>
    </w:p>
    <w:p>
      <w:pPr>
        <w:pStyle w:val="Heading3"/>
      </w:pPr>
      <w:r>
        <w:t>Description</w:t>
      </w:r>
    </w:p>
    <w:p>
      <w:r>
        <w:t>Validate the resulting model or solution against requirements and uncertainty.</w:t>
      </w:r>
    </w:p>
    <w:p>
      <w:pPr>
        <w:pStyle w:val="Heading3"/>
      </w:pPr>
      <w:r>
        <w:t>Assessments</w:t>
      </w:r>
    </w:p>
    <w:p>
      <w:pPr>
        <w:pStyle w:val="Heading4"/>
      </w:pPr>
      <w:r>
        <w:t>Pre Assessment</w:t>
      </w:r>
    </w:p>
    <w:p>
      <w:pPr>
        <w:pStyle w:val="Heading5"/>
      </w:pPr>
      <w:r>
        <w:t>Type</w:t>
      </w:r>
    </w:p>
    <w:p>
      <w:r>
        <w:t>quiz</w:t>
      </w:r>
    </w:p>
    <w:p>
      <w:pPr>
        <w:pStyle w:val="Heading5"/>
      </w:pPr>
      <w:r>
        <w:t>Items</w:t>
      </w:r>
    </w:p>
    <w:p>
      <w:pPr>
        <w:pStyle w:val="Heading6"/>
      </w:pPr>
      <w:r>
        <w:t>Why is it important to validate a model or solution?</w:t>
      </w:r>
    </w:p>
    <w:p>
      <w:pPr>
        <w:pStyle w:val="Heading7"/>
      </w:pPr>
      <w:r>
        <w:t>Options</w:t>
      </w:r>
    </w:p>
    <w:p>
      <w:pPr>
        <w:pStyle w:val="ListBullet"/>
      </w:pPr>
      <w:r>
        <w:t>A) To ensure it is perfect.</w:t>
      </w:r>
    </w:p>
    <w:p>
      <w:pPr>
        <w:pStyle w:val="ListBullet"/>
      </w:pPr>
      <w:r>
        <w:t>B) To confirm it meets specified requirements and assess uncertainty.</w:t>
      </w:r>
    </w:p>
    <w:p>
      <w:pPr>
        <w:pStyle w:val="ListBullet"/>
      </w:pPr>
      <w:r>
        <w:t>C) To make it more complex.</w:t>
      </w:r>
    </w:p>
    <w:p>
      <w:pPr>
        <w:pStyle w:val="ListBullet"/>
      </w:pPr>
      <w:r>
        <w:t>D) To reduce the need for documentation.</w:t>
      </w:r>
    </w:p>
    <w:p>
      <w:pPr>
        <w:pStyle w:val="Heading7"/>
      </w:pPr>
      <w:r>
        <w:t>Correct Answer</w:t>
      </w:r>
    </w:p>
    <w:p>
      <w:r>
        <w:t>B</w:t>
      </w:r>
    </w:p>
    <w:p>
      <w:pPr>
        <w:pStyle w:val="Heading4"/>
      </w:pPr>
      <w:r>
        <w:t>Formative Assessment</w:t>
      </w:r>
    </w:p>
    <w:p>
      <w:pPr>
        <w:pStyle w:val="Heading5"/>
      </w:pPr>
      <w:r>
        <w:t>Type</w:t>
      </w:r>
    </w:p>
    <w:p>
      <w:r>
        <w:t>peer review</w:t>
      </w:r>
    </w:p>
    <w:p>
      <w:pPr>
        <w:pStyle w:val="Heading5"/>
      </w:pPr>
      <w:r>
        <w:t>Prompt</w:t>
      </w:r>
    </w:p>
    <w:p>
      <w:r>
        <w:t>Review a peer's model or solution and provide feedback on how well it meets the specified requirements and addresses uncertainty.</w:t>
      </w:r>
    </w:p>
    <w:p>
      <w:pPr>
        <w:pStyle w:val="Heading4"/>
      </w:pPr>
      <w:r>
        <w:t>Summative Assessment</w:t>
      </w:r>
    </w:p>
    <w:p>
      <w:pPr>
        <w:pStyle w:val="Heading5"/>
      </w:pPr>
      <w:r>
        <w:t>Type</w:t>
      </w:r>
    </w:p>
    <w:p>
      <w:r>
        <w:t>validation report</w:t>
      </w:r>
    </w:p>
    <w:p>
      <w:pPr>
        <w:pStyle w:val="Heading5"/>
      </w:pPr>
      <w:r>
        <w:t>Requirements</w:t>
      </w:r>
    </w:p>
    <w:p>
      <w:r>
        <w:t>Submit a validation report that assesses how well your final model meets the requirements and discusses any uncertainties identified.</w:t>
      </w:r>
    </w:p>
    <w:p>
      <w:pPr>
        <w:pStyle w:val="Heading2"/>
      </w:pPr>
      <w:r>
        <w:t>lo_30_05</w:t>
      </w:r>
    </w:p>
    <w:p>
      <w:pPr>
        <w:pStyle w:val="Heading3"/>
      </w:pPr>
      <w:r>
        <w:t>Description</w:t>
      </w:r>
    </w:p>
    <w:p>
      <w:r>
        <w:t>Communicate the process, tradeoffs, limitations, and recommendations to a stakeholder audience.</w:t>
      </w:r>
    </w:p>
    <w:p>
      <w:pPr>
        <w:pStyle w:val="Heading3"/>
      </w:pPr>
      <w:r>
        <w:t>Assessments</w:t>
      </w:r>
    </w:p>
    <w:p>
      <w:pPr>
        <w:pStyle w:val="Heading4"/>
      </w:pPr>
      <w:r>
        <w:t>Pre Assessment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Items</w:t>
      </w:r>
    </w:p>
    <w:p>
      <w:pPr>
        <w:pStyle w:val="Heading6"/>
      </w:pPr>
      <w:r>
        <w:t>What are tradeoffs in engineering?</w:t>
      </w:r>
    </w:p>
    <w:p>
      <w:pPr>
        <w:pStyle w:val="Heading7"/>
      </w:pPr>
      <w:r>
        <w:t>Correct Answer</w:t>
      </w:r>
    </w:p>
    <w:p>
      <w:r>
        <w:t>Tradeoffs in engineering refer to the balance between different factors, such as cost, quality, and performance, when making decisions.</w:t>
      </w:r>
    </w:p>
    <w:p>
      <w:pPr>
        <w:pStyle w:val="Heading4"/>
      </w:pPr>
      <w:r>
        <w:t>Formative Assessment</w:t>
      </w:r>
    </w:p>
    <w:p>
      <w:pPr>
        <w:pStyle w:val="Heading5"/>
      </w:pPr>
      <w:r>
        <w:t>Type</w:t>
      </w:r>
    </w:p>
    <w:p>
      <w:r>
        <w:t>mock presentation</w:t>
      </w:r>
    </w:p>
    <w:p>
      <w:pPr>
        <w:pStyle w:val="Heading5"/>
      </w:pPr>
      <w:r>
        <w:t>Prompt</w:t>
      </w:r>
    </w:p>
    <w:p>
      <w:r>
        <w:t>Conduct a mock presentation of your project, focusing on communicating your process, tradeoffs, limitations, and recommendations effectively.</w:t>
      </w:r>
    </w:p>
    <w:p>
      <w:pPr>
        <w:pStyle w:val="Heading4"/>
      </w:pPr>
      <w:r>
        <w:t>Summative Assessment</w:t>
      </w:r>
    </w:p>
    <w:p>
      <w:pPr>
        <w:pStyle w:val="Heading5"/>
      </w:pPr>
      <w:r>
        <w:t>Type</w:t>
      </w:r>
    </w:p>
    <w:p>
      <w:r>
        <w:t>final presentation</w:t>
      </w:r>
    </w:p>
    <w:p>
      <w:pPr>
        <w:pStyle w:val="Heading5"/>
      </w:pPr>
      <w:r>
        <w:t>Requirements</w:t>
      </w:r>
    </w:p>
    <w:p>
      <w:r>
        <w:t>Deliver a final presentation to a panel of stakeholders, clearly communicating your entire engineering process, including tradeoffs, limitations, and recommendations.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Name</w:t>
      </w:r>
    </w:p>
    <w:p>
      <w:r>
        <w:t>Clarity of Problem Definition</w:t>
      </w:r>
    </w:p>
    <w:p>
      <w:pPr>
        <w:pStyle w:val="Heading4"/>
      </w:pPr>
      <w:r>
        <w:t>Description</w:t>
      </w:r>
    </w:p>
    <w:p>
      <w:r>
        <w:t>How clearly is the engineering problem defined with measurable criteria?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The problem is exceptionally clear with comprehensive measurable criteria.</w:t>
      </w:r>
    </w:p>
    <w:p>
      <w:pPr>
        <w:pStyle w:val="Heading5"/>
      </w:pPr>
      <w:r>
        <w:t>Proficient</w:t>
      </w:r>
    </w:p>
    <w:p>
      <w:r>
        <w:t>The problem is clear with measurable criteria.</w:t>
      </w:r>
    </w:p>
    <w:p>
      <w:pPr>
        <w:pStyle w:val="Heading5"/>
      </w:pPr>
      <w:r>
        <w:t>Satisfactory</w:t>
      </w:r>
    </w:p>
    <w:p>
      <w:r>
        <w:t>The problem is somewhat clear, but criteria are vague.</w:t>
      </w:r>
    </w:p>
    <w:p>
      <w:pPr>
        <w:pStyle w:val="Heading5"/>
      </w:pPr>
      <w:r>
        <w:t>Needs Improvement</w:t>
      </w:r>
    </w:p>
    <w:p>
      <w:r>
        <w:t>The problem is unclear with no measurable criteria.</w:t>
      </w:r>
    </w:p>
    <w:p>
      <w:pPr>
        <w:pStyle w:val="Heading4"/>
      </w:pPr>
      <w:r>
        <w:t>Name</w:t>
      </w:r>
    </w:p>
    <w:p>
      <w:r>
        <w:t>Justification of Methods</w:t>
      </w:r>
    </w:p>
    <w:p>
      <w:pPr>
        <w:pStyle w:val="Heading4"/>
      </w:pPr>
      <w:r>
        <w:t>Description</w:t>
      </w:r>
    </w:p>
    <w:p>
      <w:r>
        <w:t>How well are the methods justified?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Justifications are thorough and well-supported.</w:t>
      </w:r>
    </w:p>
    <w:p>
      <w:pPr>
        <w:pStyle w:val="Heading5"/>
      </w:pPr>
      <w:r>
        <w:t>Proficient</w:t>
      </w:r>
    </w:p>
    <w:p>
      <w:r>
        <w:t>Justifications are clear and logical.</w:t>
      </w:r>
    </w:p>
    <w:p>
      <w:pPr>
        <w:pStyle w:val="Heading5"/>
      </w:pPr>
      <w:r>
        <w:t>Satisfactory</w:t>
      </w:r>
    </w:p>
    <w:p>
      <w:r>
        <w:t>Justifications are present but lack depth.</w:t>
      </w:r>
    </w:p>
    <w:p>
      <w:pPr>
        <w:pStyle w:val="Heading5"/>
      </w:pPr>
      <w:r>
        <w:t>Needs Improvement</w:t>
      </w:r>
    </w:p>
    <w:p>
      <w:r>
        <w:t>Justifications are unclear or missing.</w:t>
      </w:r>
    </w:p>
    <w:p>
      <w:pPr>
        <w:pStyle w:val="Heading4"/>
      </w:pPr>
      <w:r>
        <w:t>Name</w:t>
      </w:r>
    </w:p>
    <w:p>
      <w:r>
        <w:t>Documentation of Investigation</w:t>
      </w:r>
    </w:p>
    <w:p>
      <w:pPr>
        <w:pStyle w:val="Heading4"/>
      </w:pPr>
      <w:r>
        <w:t>Description</w:t>
      </w:r>
    </w:p>
    <w:p>
      <w:r>
        <w:t>How well is the investigation documented?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Documentation is comprehensive and well-organized.</w:t>
      </w:r>
    </w:p>
    <w:p>
      <w:pPr>
        <w:pStyle w:val="Heading5"/>
      </w:pPr>
      <w:r>
        <w:t>Proficient</w:t>
      </w:r>
    </w:p>
    <w:p>
      <w:r>
        <w:t>Documentation is clear and organized.</w:t>
      </w:r>
    </w:p>
    <w:p>
      <w:pPr>
        <w:pStyle w:val="Heading5"/>
      </w:pPr>
      <w:r>
        <w:t>Satisfactory</w:t>
      </w:r>
    </w:p>
    <w:p>
      <w:r>
        <w:t>Documentation is present but lacks organization.</w:t>
      </w:r>
    </w:p>
    <w:p>
      <w:pPr>
        <w:pStyle w:val="Heading5"/>
      </w:pPr>
      <w:r>
        <w:t>Needs Improvement</w:t>
      </w:r>
    </w:p>
    <w:p>
      <w:r>
        <w:t>Documentation is unclear or missing.</w:t>
      </w:r>
    </w:p>
    <w:p>
      <w:pPr>
        <w:pStyle w:val="Heading4"/>
      </w:pPr>
      <w:r>
        <w:t>Name</w:t>
      </w:r>
    </w:p>
    <w:p>
      <w:r>
        <w:t>Validation and Uncertainty Assessment</w:t>
      </w:r>
    </w:p>
    <w:p>
      <w:pPr>
        <w:pStyle w:val="Heading4"/>
      </w:pPr>
      <w:r>
        <w:t>Description</w:t>
      </w:r>
    </w:p>
    <w:p>
      <w:r>
        <w:t>How effectively is validation discussed?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Validation is thoroughly analyzed with a clear understanding of uncertainty.</w:t>
      </w:r>
    </w:p>
    <w:p>
      <w:pPr>
        <w:pStyle w:val="Heading5"/>
      </w:pPr>
      <w:r>
        <w:t>Proficient</w:t>
      </w:r>
    </w:p>
    <w:p>
      <w:r>
        <w:t>Validation is clear with some discussion of uncertainty.</w:t>
      </w:r>
    </w:p>
    <w:p>
      <w:pPr>
        <w:pStyle w:val="Heading5"/>
      </w:pPr>
      <w:r>
        <w:t>Satisfactory</w:t>
      </w:r>
    </w:p>
    <w:p>
      <w:r>
        <w:t>Validation is present but lacks depth in uncertainty discussion.</w:t>
      </w:r>
    </w:p>
    <w:p>
      <w:pPr>
        <w:pStyle w:val="Heading5"/>
      </w:pPr>
      <w:r>
        <w:t>Needs Improvement</w:t>
      </w:r>
    </w:p>
    <w:p>
      <w:r>
        <w:t>Validation is unclear or missing.</w:t>
      </w:r>
    </w:p>
    <w:p>
      <w:pPr>
        <w:pStyle w:val="Heading4"/>
      </w:pPr>
      <w:r>
        <w:t>Name</w:t>
      </w:r>
    </w:p>
    <w:p>
      <w:r>
        <w:t>Communication of Results</w:t>
      </w:r>
    </w:p>
    <w:p>
      <w:pPr>
        <w:pStyle w:val="Heading4"/>
      </w:pPr>
      <w:r>
        <w:t>Description</w:t>
      </w:r>
    </w:p>
    <w:p>
      <w:r>
        <w:t>How effectively are results communicated to stakeholders?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Communication is highly effective and engaging.</w:t>
      </w:r>
    </w:p>
    <w:p>
      <w:pPr>
        <w:pStyle w:val="Heading5"/>
      </w:pPr>
      <w:r>
        <w:t>Proficient</w:t>
      </w:r>
    </w:p>
    <w:p>
      <w:r>
        <w:t>Communication is clear and informative.</w:t>
      </w:r>
    </w:p>
    <w:p>
      <w:pPr>
        <w:pStyle w:val="Heading5"/>
      </w:pPr>
      <w:r>
        <w:t>Satisfactory</w:t>
      </w:r>
    </w:p>
    <w:p>
      <w:r>
        <w:t>Communication is present but lacks engagement.</w:t>
      </w:r>
    </w:p>
    <w:p>
      <w:pPr>
        <w:pStyle w:val="Heading5"/>
      </w:pPr>
      <w:r>
        <w:t>Needs Improvement</w:t>
      </w:r>
    </w:p>
    <w:p>
      <w:r>
        <w:t>Communication is unclear or ineffective.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