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Urban Green Space Design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Problem Statement</w:t>
      </w:r>
    </w:p>
    <w:p>
      <w:r>
        <w:t>In urban areas, green spaces are essential for improving air quality, providing recreational opportunities, and enhancing biodiversity. Your task is to design a new green space for a local urban area that meets the needs of the community while considering environmental sustainability, accessibility, and aesthetic appeal.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design must fit within a specified area of 1 acre.</w:t>
      </w:r>
    </w:p>
    <w:p>
      <w:pPr>
        <w:pStyle w:val="ListBullet"/>
      </w:pPr>
      <w:r>
        <w:t>The project budget must not exceed $100,000.</w:t>
      </w:r>
    </w:p>
    <w:p>
      <w:pPr>
        <w:pStyle w:val="ListBullet"/>
      </w:pPr>
      <w:r>
        <w:t>The design must include at least three different types of vegetation that are native to the region.</w:t>
      </w:r>
    </w:p>
    <w:p>
      <w:pPr>
        <w:pStyle w:val="ListBullet"/>
      </w:pPr>
      <w:r>
        <w:t>The space must accommodate at least two community activities (e.g., playground, picnic area, walking paths).</w:t>
      </w:r>
    </w:p>
    <w:p>
      <w:pPr>
        <w:pStyle w:val="ListBullet"/>
      </w:pPr>
      <w:r>
        <w:t>Accessibility for individuals with disabilities must be incorporated into the design.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The design proposal includes a detailed layout of the green space with labeled features.</w:t>
      </w:r>
    </w:p>
    <w:p>
      <w:pPr>
        <w:pStyle w:val="ListBullet"/>
      </w:pPr>
      <w:r>
        <w:t>A budget breakdown that aligns with the constraints is provided.</w:t>
      </w:r>
    </w:p>
    <w:p>
      <w:pPr>
        <w:pStyle w:val="ListBullet"/>
      </w:pPr>
      <w:r>
        <w:t>The proposal includes a rationale for the chosen vegetation based on environmental benefits.</w:t>
      </w:r>
    </w:p>
    <w:p>
      <w:pPr>
        <w:pStyle w:val="ListBullet"/>
      </w:pPr>
      <w:r>
        <w:t>Evidence-based decision making is demonstrated through research on community needs and sustainability practices.</w:t>
      </w:r>
    </w:p>
    <w:p>
      <w:pPr>
        <w:pStyle w:val="ListBullet"/>
      </w:pPr>
      <w:r>
        <w:t>A presentation of the design proposal is delivered to a panel of judges (could include teachers, local community members, or city planners).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What factors did you consider when selecting the types of vegetation for your design?</w:t>
      </w:r>
    </w:p>
    <w:p>
      <w:pPr>
        <w:pStyle w:val="ListBullet"/>
      </w:pPr>
      <w:r>
        <w:t>How did you ensure that your design met the needs of diverse community members?</w:t>
      </w:r>
    </w:p>
    <w:p>
      <w:pPr>
        <w:pStyle w:val="ListBullet"/>
      </w:pPr>
      <w:r>
        <w:t>In what ways did collaboration with your peers enhance your design process?</w:t>
      </w:r>
    </w:p>
    <w:p>
      <w:pPr>
        <w:pStyle w:val="ListBullet"/>
      </w:pPr>
      <w:r>
        <w:t>What challenges did you face in adhering to the constraints, and how did you overcome them?</w:t>
      </w:r>
    </w:p>
    <w:p>
      <w:pPr>
        <w:pStyle w:val="ListBullet"/>
      </w:pPr>
      <w:r>
        <w:t>How could your design adapt to future changes in the urban environment or community needs?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