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Capstone Engineering Challenge</w:t>
      </w:r>
    </w:p>
    <w:p>
      <w:r>
        <w:rPr>
          <w:color w:val="606060"/>
          <w:sz w:val="22"/>
        </w:rPr>
        <w:t>module_30 | Grade 8-12 | 10 days</w:t>
      </w:r>
    </w:p>
    <w:p/>
    <w:p>
      <w:pPr>
        <w:pStyle w:val="Heading1"/>
      </w:pPr>
      <w:r>
        <w:t>Activities</w:t>
      </w:r>
    </w:p>
    <w:p>
      <w:pPr>
        <w:pStyle w:val="Heading2"/>
      </w:pPr>
      <w:r>
        <w:t>Shadow Measurement</w:t>
      </w:r>
    </w:p>
    <w:p>
      <w:pPr>
        <w:pStyle w:val="Heading3"/>
      </w:pPr>
      <w:r>
        <w:t>Description</w:t>
      </w:r>
    </w:p>
    <w:p>
      <w:r>
        <w:t>Use a ruler and a sunny day to measure the length of shadows cast by different objects around your home. Compare the lengths and discuss how the height of the object affects its shadow length, incorporating concepts of angle and light.</w:t>
      </w:r>
    </w:p>
    <w:p>
      <w:pPr>
        <w:pStyle w:val="Heading3"/>
      </w:pPr>
      <w:r>
        <w:t>Materials Needed</w:t>
      </w:r>
    </w:p>
    <w:p>
      <w:pPr>
        <w:pStyle w:val="ListBullet"/>
      </w:pPr>
      <w:r>
        <w:t>Ruler</w:t>
      </w:r>
    </w:p>
    <w:p>
      <w:pPr>
        <w:pStyle w:val="ListBullet"/>
      </w:pPr>
      <w:r>
        <w:t>Sunny day</w:t>
      </w:r>
    </w:p>
    <w:p>
      <w:pPr>
        <w:pStyle w:val="ListBullet"/>
      </w:pPr>
      <w:r>
        <w:t>Objects of various heights (e.g., toys, plants)</w:t>
      </w:r>
    </w:p>
    <w:p>
      <w:pPr>
        <w:pStyle w:val="Heading3"/>
      </w:pPr>
      <w:r>
        <w:t>Learning Outcomes</w:t>
      </w:r>
    </w:p>
    <w:p>
      <w:pPr>
        <w:pStyle w:val="ListBullet"/>
      </w:pPr>
      <w:r>
        <w:t>Understand the relationship between light and shadow.</w:t>
      </w:r>
    </w:p>
    <w:p>
      <w:pPr>
        <w:pStyle w:val="ListBullet"/>
      </w:pPr>
      <w:r>
        <w:t>Explore measurement techniques.</w:t>
      </w:r>
    </w:p>
    <w:p>
      <w:pPr>
        <w:pStyle w:val="Heading2"/>
      </w:pPr>
      <w:r>
        <w:t>DIY Scale Model</w:t>
      </w:r>
    </w:p>
    <w:p>
      <w:pPr>
        <w:pStyle w:val="Heading3"/>
      </w:pPr>
      <w:r>
        <w:t>Description</w:t>
      </w:r>
    </w:p>
    <w:p>
      <w:r>
        <w:t>Create a scale model of a room in your house using everyday materials like cardboard, paper, and scissors. Choose a scale (e.g., 1:10) and calculate dimensions to accurately represent the space.</w:t>
      </w:r>
    </w:p>
    <w:p>
      <w:pPr>
        <w:pStyle w:val="Heading3"/>
      </w:pPr>
      <w:r>
        <w:t>Materials Needed</w:t>
      </w:r>
    </w:p>
    <w:p>
      <w:pPr>
        <w:pStyle w:val="ListBullet"/>
      </w:pPr>
      <w:r>
        <w:t>Cardboard</w:t>
      </w:r>
    </w:p>
    <w:p>
      <w:pPr>
        <w:pStyle w:val="ListBullet"/>
      </w:pPr>
      <w:r>
        <w:t>Paper</w:t>
      </w:r>
    </w:p>
    <w:p>
      <w:pPr>
        <w:pStyle w:val="ListBullet"/>
      </w:pPr>
      <w:r>
        <w:t>Scissors</w:t>
      </w:r>
    </w:p>
    <w:p>
      <w:pPr>
        <w:pStyle w:val="ListBullet"/>
      </w:pPr>
      <w:r>
        <w:t>Ruler</w:t>
      </w:r>
    </w:p>
    <w:p>
      <w:pPr>
        <w:pStyle w:val="ListBullet"/>
      </w:pPr>
      <w:r>
        <w:t>Tape or glue</w:t>
      </w:r>
    </w:p>
    <w:p>
      <w:pPr>
        <w:pStyle w:val="Heading3"/>
      </w:pPr>
      <w:r>
        <w:t>Learning Outcomes</w:t>
      </w:r>
    </w:p>
    <w:p>
      <w:pPr>
        <w:pStyle w:val="ListBullet"/>
      </w:pPr>
      <w:r>
        <w:t>Apply concepts of scale and proportion.</w:t>
      </w:r>
    </w:p>
    <w:p>
      <w:pPr>
        <w:pStyle w:val="ListBullet"/>
      </w:pPr>
      <w:r>
        <w:t>Enhance spatial reasoning skills.</w:t>
      </w:r>
    </w:p>
    <w:p>
      <w:pPr>
        <w:pStyle w:val="Heading2"/>
      </w:pPr>
      <w:r>
        <w:t>Water Flow Experiment</w:t>
      </w:r>
    </w:p>
    <w:p>
      <w:pPr>
        <w:pStyle w:val="Heading3"/>
      </w:pPr>
      <w:r>
        <w:t>Description</w:t>
      </w:r>
    </w:p>
    <w:p>
      <w:r>
        <w:t>Using a plastic bottle, some soil, and small rocks, create a simple model to demonstrate how water flows through different materials. Observe how quickly water passes through and discuss implications for soil erosion.</w:t>
      </w:r>
    </w:p>
    <w:p>
      <w:pPr>
        <w:pStyle w:val="Heading3"/>
      </w:pPr>
      <w:r>
        <w:t>Materials Needed</w:t>
      </w:r>
    </w:p>
    <w:p>
      <w:pPr>
        <w:pStyle w:val="ListBullet"/>
      </w:pPr>
      <w:r>
        <w:t>Plastic bottle</w:t>
      </w:r>
    </w:p>
    <w:p>
      <w:pPr>
        <w:pStyle w:val="ListBullet"/>
      </w:pPr>
      <w:r>
        <w:t>Soil</w:t>
      </w:r>
    </w:p>
    <w:p>
      <w:pPr>
        <w:pStyle w:val="ListBullet"/>
      </w:pPr>
      <w:r>
        <w:t>Small rocks</w:t>
      </w:r>
    </w:p>
    <w:p>
      <w:pPr>
        <w:pStyle w:val="ListBullet"/>
      </w:pPr>
      <w:r>
        <w:t>Water</w:t>
      </w:r>
    </w:p>
    <w:p>
      <w:pPr>
        <w:pStyle w:val="Heading3"/>
      </w:pPr>
      <w:r>
        <w:t>Learning Outcomes</w:t>
      </w:r>
    </w:p>
    <w:p>
      <w:pPr>
        <w:pStyle w:val="ListBullet"/>
      </w:pPr>
      <w:r>
        <w:t>Investigate fluid dynamics.</w:t>
      </w:r>
    </w:p>
    <w:p>
      <w:pPr>
        <w:pStyle w:val="ListBullet"/>
      </w:pPr>
      <w:r>
        <w:t>Discuss environmental impact and erosion.</w:t>
      </w:r>
    </w:p>
    <w:p>
      <w:pPr>
        <w:pStyle w:val="Heading2"/>
      </w:pPr>
      <w:r>
        <w:t>Energy Efficiency Audit</w:t>
      </w:r>
    </w:p>
    <w:p>
      <w:pPr>
        <w:pStyle w:val="Heading3"/>
      </w:pPr>
      <w:r>
        <w:t>Description</w:t>
      </w:r>
    </w:p>
    <w:p>
      <w:r>
        <w:t>Conduct an energy audit of your home by noting areas where energy might be wasted (like drafty windows or lights left on). Suggest improvements and calculate potential energy savings.</w:t>
      </w:r>
    </w:p>
    <w:p>
      <w:pPr>
        <w:pStyle w:val="Heading3"/>
      </w:pPr>
      <w:r>
        <w:t>Materials Needed</w:t>
      </w:r>
    </w:p>
    <w:p>
      <w:pPr>
        <w:pStyle w:val="ListBullet"/>
      </w:pPr>
      <w:r>
        <w:t>Notebook</w:t>
      </w:r>
    </w:p>
    <w:p>
      <w:pPr>
        <w:pStyle w:val="ListBullet"/>
      </w:pPr>
      <w:r>
        <w:t>Pen</w:t>
      </w:r>
    </w:p>
    <w:p>
      <w:pPr>
        <w:pStyle w:val="ListBullet"/>
      </w:pPr>
      <w:r>
        <w:t>Access to home appliances</w:t>
      </w:r>
    </w:p>
    <w:p>
      <w:pPr>
        <w:pStyle w:val="Heading3"/>
      </w:pPr>
      <w:r>
        <w:t>Learning Outcomes</w:t>
      </w:r>
    </w:p>
    <w:p>
      <w:pPr>
        <w:pStyle w:val="ListBullet"/>
      </w:pPr>
      <w:r>
        <w:t>Learn about energy consumption and efficiency.</w:t>
      </w:r>
    </w:p>
    <w:p>
      <w:pPr>
        <w:pStyle w:val="ListBullet"/>
      </w:pPr>
      <w:r>
        <w:t>Develop problem-solving skills.</w:t>
      </w:r>
    </w:p>
    <w:p>
      <w:pPr>
        <w:pStyle w:val="Heading2"/>
      </w:pPr>
      <w:r>
        <w:t>Bridge Building Challenge</w:t>
      </w:r>
    </w:p>
    <w:p>
      <w:pPr>
        <w:pStyle w:val="Heading3"/>
      </w:pPr>
      <w:r>
        <w:t>Description</w:t>
      </w:r>
    </w:p>
    <w:p>
      <w:r>
        <w:t>Using materials like popsicle sticks, straws, or spaghetti, construct a bridge that can support a certain weight. Test its strength and discuss the engineering principles involved in bridge design.</w:t>
      </w:r>
    </w:p>
    <w:p>
      <w:pPr>
        <w:pStyle w:val="Heading3"/>
      </w:pPr>
      <w:r>
        <w:t>Materials Needed</w:t>
      </w:r>
    </w:p>
    <w:p>
      <w:pPr>
        <w:pStyle w:val="ListBullet"/>
      </w:pPr>
      <w:r>
        <w:t>Popsicle sticks, straws, or spaghetti</w:t>
      </w:r>
    </w:p>
    <w:p>
      <w:pPr>
        <w:pStyle w:val="ListBullet"/>
      </w:pPr>
      <w:r>
        <w:t>Weights (e.g., coins, small books)</w:t>
      </w:r>
    </w:p>
    <w:p>
      <w:pPr>
        <w:pStyle w:val="ListBullet"/>
      </w:pPr>
      <w:r>
        <w:t>Tape or glue</w:t>
      </w:r>
    </w:p>
    <w:p>
      <w:pPr>
        <w:pStyle w:val="Heading3"/>
      </w:pPr>
      <w:r>
        <w:t>Learning Outcomes</w:t>
      </w:r>
    </w:p>
    <w:p>
      <w:pPr>
        <w:pStyle w:val="ListBullet"/>
      </w:pPr>
      <w:r>
        <w:t>Explore engineering design principles.</w:t>
      </w:r>
    </w:p>
    <w:p>
      <w:pPr>
        <w:pStyle w:val="ListBullet"/>
      </w:pPr>
      <w:r>
        <w:t>Enhance critical thinking and testing methods.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