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Capstone Engineering Challenge</w:t>
      </w:r>
    </w:p>
    <w:p>
      <w:r>
        <w:rPr>
          <w:color w:val="606060"/>
          <w:sz w:val="22"/>
        </w:rPr>
        <w:t>module_30 | Grade 8-12 | 10 days</w:t>
      </w:r>
    </w:p>
    <w:p/>
    <w:p>
      <w:pPr>
        <w:pStyle w:val="Heading1"/>
      </w:pPr>
      <w:r>
        <w:t>Technical Accuracy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3D_Scanning_Overview.pdf</w:t>
      </w:r>
    </w:p>
    <w:p>
      <w:pPr>
        <w:pStyle w:val="Heading4"/>
      </w:pPr>
      <w:r>
        <w:t>Accuracy</w:t>
      </w:r>
    </w:p>
    <w:p>
      <w:r>
        <w:t>accurate</w:t>
      </w:r>
    </w:p>
    <w:p>
      <w:pPr>
        <w:pStyle w:val="Heading4"/>
      </w:pPr>
      <w:r>
        <w:t>Comments</w:t>
      </w:r>
    </w:p>
    <w:p>
      <w:r>
        <w:t>The explanation of how 3D scanning captures spatial data using lasers or structured light is correct.</w:t>
      </w:r>
    </w:p>
    <w:p>
      <w:pPr>
        <w:pStyle w:val="Heading4"/>
      </w:pPr>
      <w:r>
        <w:t>Artifact</w:t>
      </w:r>
    </w:p>
    <w:p>
      <w:r>
        <w:t>3D_Scanning_Activities.docx</w:t>
      </w:r>
    </w:p>
    <w:p>
      <w:pPr>
        <w:pStyle w:val="Heading4"/>
      </w:pPr>
      <w:r>
        <w:t>Accuracy</w:t>
      </w:r>
    </w:p>
    <w:p>
      <w:r>
        <w:t>inaccurate</w:t>
      </w:r>
    </w:p>
    <w:p>
      <w:pPr>
        <w:pStyle w:val="Heading4"/>
      </w:pPr>
      <w:r>
        <w:t>Comments</w:t>
      </w:r>
    </w:p>
    <w:p>
      <w:r>
        <w:t>The description of 3D scanning suggests it can capture color data directly from depth sensors, which is misleading. Color data is usually captured separately via cameras.</w:t>
      </w:r>
    </w:p>
    <w:p>
      <w:pPr>
        <w:pStyle w:val="Heading4"/>
      </w:pPr>
      <w:r>
        <w:t>Artifact</w:t>
      </w:r>
    </w:p>
    <w:p>
      <w:r>
        <w:t>3D_Scanning_Quiz.docx</w:t>
      </w:r>
    </w:p>
    <w:p>
      <w:pPr>
        <w:pStyle w:val="Heading4"/>
      </w:pPr>
      <w:r>
        <w:t>Accuracy</w:t>
      </w:r>
    </w:p>
    <w:p>
      <w:r>
        <w:t>accurate</w:t>
      </w:r>
    </w:p>
    <w:p>
      <w:pPr>
        <w:pStyle w:val="Heading4"/>
      </w:pPr>
      <w:r>
        <w:t>Comments</w:t>
      </w:r>
    </w:p>
    <w:p>
      <w:r>
        <w:t>The quiz questions accurately assess the understanding of 3D scanning principles and technologies.</w:t>
      </w:r>
    </w:p>
    <w:p>
      <w:pPr>
        <w:pStyle w:val="Heading1"/>
      </w:pPr>
      <w:r>
        <w:t>Pedagogical Quality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3D_Scanning_Overview.pdf</w:t>
      </w:r>
    </w:p>
    <w:p>
      <w:pPr>
        <w:pStyle w:val="Heading4"/>
      </w:pPr>
      <w:r>
        <w:t>Quality</w:t>
      </w:r>
    </w:p>
    <w:p>
      <w:r>
        <w:t>high</w:t>
      </w:r>
    </w:p>
    <w:p>
      <w:pPr>
        <w:pStyle w:val="Heading4"/>
      </w:pPr>
      <w:r>
        <w:t>Comments</w:t>
      </w:r>
    </w:p>
    <w:p>
      <w:r>
        <w:t>The overview provides a clear introduction to 3D scanning concepts and is engaging for students.</w:t>
      </w:r>
    </w:p>
    <w:p>
      <w:pPr>
        <w:pStyle w:val="Heading4"/>
      </w:pPr>
      <w:r>
        <w:t>Artifact</w:t>
      </w:r>
    </w:p>
    <w:p>
      <w:r>
        <w:t>3D_Scanning_Activities.docx</w:t>
      </w:r>
    </w:p>
    <w:p>
      <w:pPr>
        <w:pStyle w:val="Heading4"/>
      </w:pPr>
      <w:r>
        <w:t>Quality</w:t>
      </w:r>
    </w:p>
    <w:p>
      <w:r>
        <w:t>moderate</w:t>
      </w:r>
    </w:p>
    <w:p>
      <w:pPr>
        <w:pStyle w:val="Heading4"/>
      </w:pPr>
      <w:r>
        <w:t>Comments</w:t>
      </w:r>
    </w:p>
    <w:p>
      <w:r>
        <w:t>Activities are hands-on but lack sufficient guidance for students to independently explore concepts.</w:t>
      </w:r>
    </w:p>
    <w:p>
      <w:pPr>
        <w:pStyle w:val="Heading4"/>
      </w:pPr>
      <w:r>
        <w:t>Artifact</w:t>
      </w:r>
    </w:p>
    <w:p>
      <w:r>
        <w:t>3D_Scanning_Quiz.docx</w:t>
      </w:r>
    </w:p>
    <w:p>
      <w:pPr>
        <w:pStyle w:val="Heading4"/>
      </w:pPr>
      <w:r>
        <w:t>Quality</w:t>
      </w:r>
    </w:p>
    <w:p>
      <w:r>
        <w:t>high</w:t>
      </w:r>
    </w:p>
    <w:p>
      <w:pPr>
        <w:pStyle w:val="Heading4"/>
      </w:pPr>
      <w:r>
        <w:t>Comments</w:t>
      </w:r>
    </w:p>
    <w:p>
      <w:r>
        <w:t>The quiz effectively reinforces learning objectives and provides a good balance of question types.</w:t>
      </w:r>
    </w:p>
    <w:p>
      <w:pPr>
        <w:pStyle w:val="Heading1"/>
      </w:pPr>
      <w:r>
        <w:t>Cross Artifact Consistency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Artifacts</w:t>
      </w:r>
    </w:p>
    <w:p>
      <w:pPr>
        <w:pStyle w:val="ListBullet"/>
      </w:pPr>
      <w:r>
        <w:t>3D_Scanning_Overview.pdf</w:t>
      </w:r>
    </w:p>
    <w:p>
      <w:pPr>
        <w:pStyle w:val="ListBullet"/>
      </w:pPr>
      <w:r>
        <w:t>3D_Scanning_Activities.docx</w:t>
      </w:r>
    </w:p>
    <w:p>
      <w:pPr>
        <w:pStyle w:val="Heading4"/>
      </w:pPr>
      <w:r>
        <w:t>Consistency</w:t>
      </w:r>
    </w:p>
    <w:p>
      <w:r>
        <w:t>inconsistent</w:t>
      </w:r>
    </w:p>
    <w:p>
      <w:pPr>
        <w:pStyle w:val="Heading4"/>
      </w:pPr>
      <w:r>
        <w:t>Comments</w:t>
      </w:r>
    </w:p>
    <w:p>
      <w:r>
        <w:t>The overview states that 3D scanning can be used in various fields, but the activities do not reflect this breadth of application.</w:t>
      </w:r>
    </w:p>
    <w:p>
      <w:pPr>
        <w:pStyle w:val="Heading4"/>
      </w:pPr>
      <w:r>
        <w:t>Artifacts</w:t>
      </w:r>
    </w:p>
    <w:p>
      <w:pPr>
        <w:pStyle w:val="ListBullet"/>
      </w:pPr>
      <w:r>
        <w:t>3D_Scanning_Activities.docx</w:t>
      </w:r>
    </w:p>
    <w:p>
      <w:pPr>
        <w:pStyle w:val="ListBullet"/>
      </w:pPr>
      <w:r>
        <w:t>3D_Scanning_Quiz.docx</w:t>
      </w:r>
    </w:p>
    <w:p>
      <w:pPr>
        <w:pStyle w:val="Heading4"/>
      </w:pPr>
      <w:r>
        <w:t>Consistency</w:t>
      </w:r>
    </w:p>
    <w:p>
      <w:r>
        <w:t>consistent</w:t>
      </w:r>
    </w:p>
    <w:p>
      <w:pPr>
        <w:pStyle w:val="Heading4"/>
      </w:pPr>
      <w:r>
        <w:t>Comments</w:t>
      </w:r>
    </w:p>
    <w:p>
      <w:r>
        <w:t>Both artifacts align well in terms of the key concepts and terminology used.</w:t>
      </w:r>
    </w:p>
    <w:p>
      <w:pPr>
        <w:pStyle w:val="Heading1"/>
      </w:pPr>
      <w:r>
        <w:t>Terminology Consistency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3D_Scanning_Overview.pdf</w:t>
      </w:r>
    </w:p>
    <w:p>
      <w:pPr>
        <w:pStyle w:val="Heading4"/>
      </w:pPr>
      <w:r>
        <w:t>Consistency</w:t>
      </w:r>
    </w:p>
    <w:p>
      <w:r>
        <w:t>consistent</w:t>
      </w:r>
    </w:p>
    <w:p>
      <w:pPr>
        <w:pStyle w:val="Heading4"/>
      </w:pPr>
      <w:r>
        <w:t>Comments</w:t>
      </w:r>
    </w:p>
    <w:p>
      <w:r>
        <w:t>Terminology related to 3D scanning is used correctly and consistently.</w:t>
      </w:r>
    </w:p>
    <w:p>
      <w:pPr>
        <w:pStyle w:val="Heading4"/>
      </w:pPr>
      <w:r>
        <w:t>Artifact</w:t>
      </w:r>
    </w:p>
    <w:p>
      <w:r>
        <w:t>3D_Scanning_Activities.docx</w:t>
      </w:r>
    </w:p>
    <w:p>
      <w:pPr>
        <w:pStyle w:val="Heading4"/>
      </w:pPr>
      <w:r>
        <w:t>Consistency</w:t>
      </w:r>
    </w:p>
    <w:p>
      <w:r>
        <w:t>inconsistent</w:t>
      </w:r>
    </w:p>
    <w:p>
      <w:pPr>
        <w:pStyle w:val="Heading4"/>
      </w:pPr>
      <w:r>
        <w:t>Comments</w:t>
      </w:r>
    </w:p>
    <w:p>
      <w:r>
        <w:t>The term 'depth mapping' is introduced without prior definition, which may confuse students.</w:t>
      </w:r>
    </w:p>
    <w:p>
      <w:pPr>
        <w:pStyle w:val="Heading4"/>
      </w:pPr>
      <w:r>
        <w:t>Artifact</w:t>
      </w:r>
    </w:p>
    <w:p>
      <w:r>
        <w:t>3D_Scanning_Quiz.docx</w:t>
      </w:r>
    </w:p>
    <w:p>
      <w:pPr>
        <w:pStyle w:val="Heading4"/>
      </w:pPr>
      <w:r>
        <w:t>Consistency</w:t>
      </w:r>
    </w:p>
    <w:p>
      <w:r>
        <w:t>consistent</w:t>
      </w:r>
    </w:p>
    <w:p>
      <w:pPr>
        <w:pStyle w:val="Heading4"/>
      </w:pPr>
      <w:r>
        <w:t>Comments</w:t>
      </w:r>
    </w:p>
    <w:p>
      <w:r>
        <w:t>Terminology is used consistently and aligns with the definitions provided in the overview.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