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Capstone Engineering Challenge</w:t>
      </w:r>
    </w:p>
    <w:p>
      <w:pPr>
        <w:pStyle w:val="Heading3"/>
      </w:pPr>
      <w:r>
        <w:t>Content</w:t>
      </w:r>
    </w:p>
    <w:p>
      <w:r>
        <w:t>Introduction to the capstone project, highlighting the integration of machine vision, engineering design, and real-world problem solving.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can a team apply machine vision, evidence, and engineering design to solve a meaningful real-world problem?</w:t>
      </w:r>
    </w:p>
    <w:p>
      <w:pPr>
        <w:pStyle w:val="Heading2"/>
      </w:pPr>
      <w:r>
        <w:t>Introduction to Machine Vision</w:t>
      </w:r>
    </w:p>
    <w:p>
      <w:pPr>
        <w:pStyle w:val="Heading3"/>
      </w:pPr>
      <w:r>
        <w:t>Content</w:t>
      </w:r>
    </w:p>
    <w:p>
      <w:r>
        <w:t>Define machine vision and its components, including structured optical projection, AI-based analysis, and sensor fusion. Discuss its applications in various fields such as robotics, manufacturing, and healthcare.</w:t>
      </w:r>
    </w:p>
    <w:p>
      <w:pPr>
        <w:pStyle w:val="Heading2"/>
      </w:pPr>
      <w:r>
        <w:t>Understanding Evidence</w:t>
      </w:r>
    </w:p>
    <w:p>
      <w:pPr>
        <w:pStyle w:val="Heading3"/>
      </w:pPr>
      <w:r>
        <w:t>Content</w:t>
      </w:r>
    </w:p>
    <w:p>
      <w:r>
        <w:t>Explain the importance of evidence in engineering design. Differentiate between direct measurements, derived calculations, and AI-inferred estimations. Discuss how to gather and analyze data effectively.</w:t>
      </w:r>
    </w:p>
    <w:p>
      <w:pPr>
        <w:pStyle w:val="Heading2"/>
      </w:pPr>
      <w:r>
        <w:t>Engineering Design Process</w:t>
      </w:r>
    </w:p>
    <w:p>
      <w:pPr>
        <w:pStyle w:val="Heading3"/>
      </w:pPr>
      <w:r>
        <w:t>Content</w:t>
      </w:r>
    </w:p>
    <w:p>
      <w:r>
        <w:t>Outline the steps of the engineering design process: defining the problem, brainstorming solutions, prototyping, testing, and iterating. Emphasize the role of team collaboration and documentation.</w:t>
      </w:r>
    </w:p>
    <w:p>
      <w:pPr>
        <w:pStyle w:val="Heading2"/>
      </w:pPr>
      <w:r>
        <w:t>Integration of Concepts</w:t>
      </w:r>
    </w:p>
    <w:p>
      <w:pPr>
        <w:pStyle w:val="Heading3"/>
      </w:pPr>
      <w:r>
        <w:t>Content</w:t>
      </w:r>
    </w:p>
    <w:p>
      <w:r>
        <w:t>Explore how machine vision and evidence collection can be integrated into the engineering design process. Provide examples of successful projects that utilized these concepts to solve real-world problems.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diagram illustrating the workflow of integrating machine vision and evidence into the engineering design process. Highlight key stages such as problem identification, data collection, analysis, and solution development.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Summarize the key concepts discussed in the module. Encourage students to reflect on the importance of combining technology and engineering principles to address real-world challenges. Pose questions for further thought on their own capstone projects.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