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capstone</w:t>
      </w:r>
    </w:p>
    <w:p>
      <w:pPr>
        <w:pStyle w:val="Heading3"/>
      </w:pPr>
      <w:r>
        <w:t>Definition</w:t>
      </w:r>
    </w:p>
    <w:p>
      <w:r>
        <w:t>A culminating project that integrates knowledge and skills learned throughout a course or program.</w:t>
      </w:r>
    </w:p>
    <w:p>
      <w:pPr>
        <w:pStyle w:val="Heading3"/>
      </w:pPr>
      <w:r>
        <w:t>Example</w:t>
      </w:r>
    </w:p>
    <w:p>
      <w:r>
        <w:t>Designing and building a solar-powered vehicle as a capstone project in an engineering course.</w:t>
      </w:r>
    </w:p>
    <w:p>
      <w:pPr>
        <w:pStyle w:val="Heading3"/>
      </w:pPr>
      <w:r>
        <w:t>Visualdescription</w:t>
      </w:r>
    </w:p>
    <w:p>
      <w:r>
        <w:t>An image of a group of students collaborating on a solar-powered vehicle, with design plans and materials spread out.</w:t>
      </w:r>
    </w:p>
    <w:p>
      <w:pPr>
        <w:pStyle w:val="Heading2"/>
      </w:pPr>
      <w:r>
        <w:t>stakeholder</w:t>
      </w:r>
    </w:p>
    <w:p>
      <w:pPr>
        <w:pStyle w:val="Heading3"/>
      </w:pPr>
      <w:r>
        <w:t>Definition</w:t>
      </w:r>
    </w:p>
    <w:p>
      <w:r>
        <w:t>An individual or group that has an interest or investment in a project or organization.</w:t>
      </w:r>
    </w:p>
    <w:p>
      <w:pPr>
        <w:pStyle w:val="Heading3"/>
      </w:pPr>
      <w:r>
        <w:t>Example</w:t>
      </w:r>
    </w:p>
    <w:p>
      <w:r>
        <w:t>A local community member is a stakeholder in the development of a new public park.</w:t>
      </w:r>
    </w:p>
    <w:p>
      <w:pPr>
        <w:pStyle w:val="Heading3"/>
      </w:pPr>
      <w:r>
        <w:t>Visualdescription</w:t>
      </w:r>
    </w:p>
    <w:p>
      <w:r>
        <w:t>A diverse group of people, including community members, city officials, and environmentalists, discussing plans around a table.</w:t>
      </w:r>
    </w:p>
    <w:p>
      <w:pPr>
        <w:pStyle w:val="Heading2"/>
      </w:pPr>
      <w:r>
        <w:t>requirement</w:t>
      </w:r>
    </w:p>
    <w:p>
      <w:pPr>
        <w:pStyle w:val="Heading3"/>
      </w:pPr>
      <w:r>
        <w:t>Definition</w:t>
      </w:r>
    </w:p>
    <w:p>
      <w:r>
        <w:t>A specific condition or capability needed to fulfill a project or task.</w:t>
      </w:r>
    </w:p>
    <w:p>
      <w:pPr>
        <w:pStyle w:val="Heading3"/>
      </w:pPr>
      <w:r>
        <w:t>Example</w:t>
      </w:r>
    </w:p>
    <w:p>
      <w:r>
        <w:t>A requirement for a software application might be that it must run on both Windows and macOS.</w:t>
      </w:r>
    </w:p>
    <w:p>
      <w:pPr>
        <w:pStyle w:val="Heading3"/>
      </w:pPr>
      <w:r>
        <w:t>Visualdescription</w:t>
      </w:r>
    </w:p>
    <w:p>
      <w:r>
        <w:t>A checklist with items marked as completed, highlighting software requirements in a project management tool.</w:t>
      </w:r>
    </w:p>
    <w:p>
      <w:pPr>
        <w:pStyle w:val="Heading2"/>
      </w:pPr>
      <w:r>
        <w:t>criterion</w:t>
      </w:r>
    </w:p>
    <w:p>
      <w:pPr>
        <w:pStyle w:val="Heading3"/>
      </w:pPr>
      <w:r>
        <w:t>Definition</w:t>
      </w:r>
    </w:p>
    <w:p>
      <w:r>
        <w:t>A standard or principle by which something is judged or decided.</w:t>
      </w:r>
    </w:p>
    <w:p>
      <w:pPr>
        <w:pStyle w:val="Heading3"/>
      </w:pPr>
      <w:r>
        <w:t>Example</w:t>
      </w:r>
    </w:p>
    <w:p>
      <w:r>
        <w:t>The criterion for selecting a winning design in a competition may include creativity, feasibility, and cost-effectiveness.</w:t>
      </w:r>
    </w:p>
    <w:p>
      <w:pPr>
        <w:pStyle w:val="Heading3"/>
      </w:pPr>
      <w:r>
        <w:t>Visualdescription</w:t>
      </w:r>
    </w:p>
    <w:p>
      <w:r>
        <w:t>A rubric with various criteria listed, being used to evaluate different design submissions.</w:t>
      </w:r>
    </w:p>
    <w:p>
      <w:pPr>
        <w:pStyle w:val="Heading2"/>
      </w:pPr>
      <w:r>
        <w:t>constraint</w:t>
      </w:r>
    </w:p>
    <w:p>
      <w:pPr>
        <w:pStyle w:val="Heading3"/>
      </w:pPr>
      <w:r>
        <w:t>Definition</w:t>
      </w:r>
    </w:p>
    <w:p>
      <w:r>
        <w:t>A limitation or restriction that affects the design or execution of a project.</w:t>
      </w:r>
    </w:p>
    <w:p>
      <w:pPr>
        <w:pStyle w:val="Heading3"/>
      </w:pPr>
      <w:r>
        <w:t>Example</w:t>
      </w:r>
    </w:p>
    <w:p>
      <w:r>
        <w:t>A budget constraint may limit the materials available for a construction project.</w:t>
      </w:r>
    </w:p>
    <w:p>
      <w:pPr>
        <w:pStyle w:val="Heading3"/>
      </w:pPr>
      <w:r>
        <w:t>Visualdescription</w:t>
      </w:r>
    </w:p>
    <w:p>
      <w:r>
        <w:t>A diagram showing a budget breakdown, with highlighted sections indicating areas of constraint.</w:t>
      </w:r>
    </w:p>
    <w:p>
      <w:pPr>
        <w:pStyle w:val="Heading2"/>
      </w:pPr>
      <w:r>
        <w:t>prototype</w:t>
      </w:r>
    </w:p>
    <w:p>
      <w:pPr>
        <w:pStyle w:val="Heading3"/>
      </w:pPr>
      <w:r>
        <w:t>Definition</w:t>
      </w:r>
    </w:p>
    <w:p>
      <w:r>
        <w:t>An early model or version of a product used to test and validate ideas before full-scale production.</w:t>
      </w:r>
    </w:p>
    <w:p>
      <w:pPr>
        <w:pStyle w:val="Heading3"/>
      </w:pPr>
      <w:r>
        <w:t>Example</w:t>
      </w:r>
    </w:p>
    <w:p>
      <w:r>
        <w:t>A 3D-printed prototype of a new gadget is created to evaluate its functionality and design.</w:t>
      </w:r>
    </w:p>
    <w:p>
      <w:pPr>
        <w:pStyle w:val="Heading3"/>
      </w:pPr>
      <w:r>
        <w:t>Visualdescription</w:t>
      </w:r>
    </w:p>
    <w:p>
      <w:r>
        <w:t>An image of a 3D-printed device alongside a computer screen displaying its design software.</w:t>
      </w:r>
    </w:p>
    <w:p>
      <w:pPr>
        <w:pStyle w:val="Heading2"/>
      </w:pPr>
      <w:r>
        <w:t>iteration</w:t>
      </w:r>
    </w:p>
    <w:p>
      <w:pPr>
        <w:pStyle w:val="Heading3"/>
      </w:pPr>
      <w:r>
        <w:t>Definition</w:t>
      </w:r>
    </w:p>
    <w:p>
      <w:r>
        <w:t>A repeated cycle of development that refines and improves a product or process.</w:t>
      </w:r>
    </w:p>
    <w:p>
      <w:pPr>
        <w:pStyle w:val="Heading3"/>
      </w:pPr>
      <w:r>
        <w:t>Example</w:t>
      </w:r>
    </w:p>
    <w:p>
      <w:r>
        <w:t>Each iteration of the software adds new features based on user feedback from the previous version.</w:t>
      </w:r>
    </w:p>
    <w:p>
      <w:pPr>
        <w:pStyle w:val="Heading3"/>
      </w:pPr>
      <w:r>
        <w:t>Visualdescription</w:t>
      </w:r>
    </w:p>
    <w:p>
      <w:r>
        <w:t>A flowchart showing the iterative process of development, with arrows indicating feedback loops.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The process of confirming that a product or system meets the specified requirements and functions as intended.</w:t>
      </w:r>
    </w:p>
    <w:p>
      <w:pPr>
        <w:pStyle w:val="Heading3"/>
      </w:pPr>
      <w:r>
        <w:t>Example</w:t>
      </w:r>
    </w:p>
    <w:p>
      <w:r>
        <w:t>Validation of a new medical device involves rigorous testing to ensure it operates safely and effectively.</w:t>
      </w:r>
    </w:p>
    <w:p>
      <w:pPr>
        <w:pStyle w:val="Heading3"/>
      </w:pPr>
      <w:r>
        <w:t>Visualdescription</w:t>
      </w:r>
    </w:p>
    <w:p>
      <w:r>
        <w:t>A lab technician conducting tests on a medical device, with data being recorded on a computer.</w:t>
      </w:r>
    </w:p>
    <w:p>
      <w:pPr>
        <w:pStyle w:val="Heading2"/>
      </w:pPr>
      <w:r>
        <w:t>evidence</w:t>
      </w:r>
    </w:p>
    <w:p>
      <w:pPr>
        <w:pStyle w:val="Heading3"/>
      </w:pPr>
      <w:r>
        <w:t>Definition</w:t>
      </w:r>
    </w:p>
    <w:p>
      <w:r>
        <w:t>Data or information that supports a claim or conclusion in a project.</w:t>
      </w:r>
    </w:p>
    <w:p>
      <w:pPr>
        <w:pStyle w:val="Heading3"/>
      </w:pPr>
      <w:r>
        <w:t>Example</w:t>
      </w:r>
    </w:p>
    <w:p>
      <w:r>
        <w:t>The evidence gathered from user surveys helped inform the design decisions for the new app.</w:t>
      </w:r>
    </w:p>
    <w:p>
      <w:pPr>
        <w:pStyle w:val="Heading3"/>
      </w:pPr>
      <w:r>
        <w:t>Visualdescription</w:t>
      </w:r>
    </w:p>
    <w:p>
      <w:r>
        <w:t>Graphs and charts displayed on a presentation board summarizing user feedback and data.</w:t>
      </w:r>
    </w:p>
    <w:p>
      <w:pPr>
        <w:pStyle w:val="Heading2"/>
      </w:pPr>
      <w:r>
        <w:t>technical communication</w:t>
      </w:r>
    </w:p>
    <w:p>
      <w:pPr>
        <w:pStyle w:val="Heading3"/>
      </w:pPr>
      <w:r>
        <w:t>Definition</w:t>
      </w:r>
    </w:p>
    <w:p>
      <w:r>
        <w:t>The practice of conveying complex information in a clear and concise manner, often through written or visual means.</w:t>
      </w:r>
    </w:p>
    <w:p>
      <w:pPr>
        <w:pStyle w:val="Heading3"/>
      </w:pPr>
      <w:r>
        <w:t>Example</w:t>
      </w:r>
    </w:p>
    <w:p>
      <w:r>
        <w:t>A technical manual that explains how to operate a piece of machinery is an example of technical communication.</w:t>
      </w:r>
    </w:p>
    <w:p>
      <w:pPr>
        <w:pStyle w:val="Heading3"/>
      </w:pPr>
      <w:r>
        <w:t>Visualdescription</w:t>
      </w:r>
    </w:p>
    <w:p>
      <w:r>
        <w:t>An open technical manual with annotated diagrams and step-by-step instructions visible.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