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Assessment Items</w:t>
      </w:r>
    </w:p>
    <w:p>
      <w:pPr>
        <w:pStyle w:val="Heading2"/>
      </w:pPr>
      <w:r>
        <w:t>Erklären Sie den Unterschied zwischen direkter Messung, abgeleiteter Berechnung und Schätzung in Bezug auf Datenanalyse.</w:t>
      </w:r>
    </w:p>
    <w:p>
      <w:pPr>
        <w:pStyle w:val="Heading3"/>
      </w:pPr>
      <w:r>
        <w:t>Answer</w:t>
      </w:r>
    </w:p>
    <w:p>
      <w:r>
        <w:t>Direkte Messung bezieht sich auf die Erfassung von Daten durch Sensoren oder Instrumente, die physikalische Größen direkt erfassen, wie z.B. die Distanz mit einem LiDAR-System. Abgeleitete Berechnung erfolgt durch mathematische Modelle und Formeln, um Informationen aus den direkt gemessenen Daten zu extrahieren, wie z.B. das Berechnen des Volumens eines Objekts aus seinen Abmessungen. Schätzung hingegen nutzt AI, um Informationen zu inferieren, die nicht direkt gemessen oder berechnet wurden, wie z.B. die Vorhersage der Form eines Objekts basierend auf unvollständigen Daten.</w:t>
      </w:r>
    </w:p>
    <w:p>
      <w:pPr>
        <w:pStyle w:val="Heading3"/>
      </w:pPr>
      <w:r>
        <w:t>Rubric</w:t>
      </w:r>
    </w:p>
    <w:p>
      <w:pPr>
        <w:pStyle w:val="Heading4"/>
      </w:pPr>
      <w:r>
        <w:t>Full Points</w:t>
      </w:r>
    </w:p>
    <w:p>
      <w:r>
        <w:t>Die Antwort beschreibt klar die drei Konzepte (direkte Messung, abgeleitete Berechnung, Schätzung) und gibt korrekte Beispiele für jedes.</w:t>
      </w:r>
    </w:p>
    <w:p>
      <w:pPr>
        <w:pStyle w:val="Heading4"/>
      </w:pPr>
      <w:r>
        <w:t>Partial Points</w:t>
      </w:r>
    </w:p>
    <w:p>
      <w:r>
        <w:t>Die Antwort beschreibt nur zwei der Konzepte oder gibt ungenaue Beispiele.</w:t>
      </w:r>
    </w:p>
    <w:p>
      <w:pPr>
        <w:pStyle w:val="Heading4"/>
      </w:pPr>
      <w:r>
        <w:t>No Points</w:t>
      </w:r>
    </w:p>
    <w:p>
      <w:r>
        <w:t>Die Antwort beschreibt keines der Konzepte korrekt oder ist irrelevant.</w:t>
      </w:r>
    </w:p>
    <w:p>
      <w:pPr>
        <w:pStyle w:val="Heading2"/>
      </w:pPr>
      <w:r>
        <w:t>Was ist der Gray code und wie wird er in der digitalen Messtechnik verwendet?</w:t>
      </w:r>
    </w:p>
    <w:p>
      <w:pPr>
        <w:pStyle w:val="Heading3"/>
      </w:pPr>
      <w:r>
        <w:t>Answer</w:t>
      </w:r>
    </w:p>
    <w:p>
      <w:r>
        <w:t>Der Gray code ist ein binäres Zahlensystem, in dem zwei aufeinanderfolgende Werte sich nur in einem Bit unterscheiden. In der digitalen Messtechnik wird der Gray code häufig verwendet, um die Genauigkeit bei der Positionsmessung zu verbessern, da er die Fehleranfälligkeit bei der Übertragung von Signalen reduziert, insbesondere in rotierenden Systemen wie Encodern.</w:t>
      </w:r>
    </w:p>
    <w:p>
      <w:pPr>
        <w:pStyle w:val="Heading3"/>
      </w:pPr>
      <w:r>
        <w:t>Rubric</w:t>
      </w:r>
    </w:p>
    <w:p>
      <w:pPr>
        <w:pStyle w:val="Heading4"/>
      </w:pPr>
      <w:r>
        <w:t>Full Points</w:t>
      </w:r>
    </w:p>
    <w:p>
      <w:r>
        <w:t>Die Antwort definiert den Gray code korrekt und erklärt seine Anwendung in der digitalen Messtechnik präzise.</w:t>
      </w:r>
    </w:p>
    <w:p>
      <w:pPr>
        <w:pStyle w:val="Heading4"/>
      </w:pPr>
      <w:r>
        <w:t>Partial Points</w:t>
      </w:r>
    </w:p>
    <w:p>
      <w:r>
        <w:t>Die Antwort enthält eine teilweise korrekte Definition oder Anwendung des Gray code.</w:t>
      </w:r>
    </w:p>
    <w:p>
      <w:pPr>
        <w:pStyle w:val="Heading4"/>
      </w:pPr>
      <w:r>
        <w:t>No Points</w:t>
      </w:r>
    </w:p>
    <w:p>
      <w:r>
        <w:t>Die Antwort ist falsch oder unklar bezüglich des Gray code.</w:t>
      </w:r>
    </w:p>
    <w:p>
      <w:pPr>
        <w:pStyle w:val="Heading2"/>
      </w:pPr>
      <w:r>
        <w:t>Erläutern Sie, wie die sensor fusion in der Robotik eingesetzt wird.</w:t>
      </w:r>
    </w:p>
    <w:p>
      <w:pPr>
        <w:pStyle w:val="Heading3"/>
      </w:pPr>
      <w:r>
        <w:t>Answer</w:t>
      </w:r>
    </w:p>
    <w:p>
      <w:r>
        <w:t>Sensor fusion ist der Prozess, bei dem Daten aus verschiedenen Sensoren kombiniert werden, um ein präziseres und zuverlässigeres Bild der Umgebung zu erstellen. In der Robotik wird sensor fusion verwendet, um Informationen von verschiedenen Sensoren wie Kameras, LiDAR und IMUs (Inertial Measurement Units) zu integrieren, was es Robotern ermöglicht, ihre Umgebung besser zu interpretieren und Entscheidungen zu treffen.</w:t>
      </w:r>
    </w:p>
    <w:p>
      <w:pPr>
        <w:pStyle w:val="Heading3"/>
      </w:pPr>
      <w:r>
        <w:t>Rubric</w:t>
      </w:r>
    </w:p>
    <w:p>
      <w:pPr>
        <w:pStyle w:val="Heading4"/>
      </w:pPr>
      <w:r>
        <w:t>Full Points</w:t>
      </w:r>
    </w:p>
    <w:p>
      <w:r>
        <w:t>Die Antwort beschreibt sensor fusion klar und erläutert deren Bedeutung in der Robotik.</w:t>
      </w:r>
    </w:p>
    <w:p>
      <w:pPr>
        <w:pStyle w:val="Heading4"/>
      </w:pPr>
      <w:r>
        <w:t>Partial Points</w:t>
      </w:r>
    </w:p>
    <w:p>
      <w:r>
        <w:t>Die Antwort gibt eine unvollständige oder ungenaue Erklärung der sensor fusion in der Robotik.</w:t>
      </w:r>
    </w:p>
    <w:p>
      <w:pPr>
        <w:pStyle w:val="Heading4"/>
      </w:pPr>
      <w:r>
        <w:t>No Points</w:t>
      </w:r>
    </w:p>
    <w:p>
      <w:r>
        <w:t>Die Antwort ist irrelevant oder nicht korrekt.</w:t>
      </w:r>
    </w:p>
    <w:p>
      <w:pPr>
        <w:pStyle w:val="Heading2"/>
      </w:pPr>
      <w:r>
        <w:t>Was sind die Hauptvorteile der Verwendung von digitalen Zwillingen in der Industrie?</w:t>
      </w:r>
    </w:p>
    <w:p>
      <w:pPr>
        <w:pStyle w:val="Heading3"/>
      </w:pPr>
      <w:r>
        <w:t>Answer</w:t>
      </w:r>
    </w:p>
    <w:p>
      <w:r>
        <w:t>Digitale Zwillinge bieten verschiedene Vorteile in der Industrie, darunter verbesserte Überwachung und Wartung von Anlagen, die Möglichkeit zur Simulation von Betriebsabläufen vor der Implementierung und die Unterstützung bei der Entscheidungsfindung durch Echtzeitdatenanalysen. Sie ermöglichen auch eine höhere Effizienz, da sie Probleme in der Produktionslinie vorab identifizieren können.</w:t>
      </w:r>
    </w:p>
    <w:p>
      <w:pPr>
        <w:pStyle w:val="Heading3"/>
      </w:pPr>
      <w:r>
        <w:t>Rubric</w:t>
      </w:r>
    </w:p>
    <w:p>
      <w:pPr>
        <w:pStyle w:val="Heading4"/>
      </w:pPr>
      <w:r>
        <w:t>Full Points</w:t>
      </w:r>
    </w:p>
    <w:p>
      <w:r>
        <w:t>Die Antwort listet mehrere Vorteile digitaler Zwillinge auf und erklärt deren Relevanz für die Industrie.</w:t>
      </w:r>
    </w:p>
    <w:p>
      <w:pPr>
        <w:pStyle w:val="Heading4"/>
      </w:pPr>
      <w:r>
        <w:t>Partial Points</w:t>
      </w:r>
    </w:p>
    <w:p>
      <w:r>
        <w:t>Die Antwort nennt einige Vorteile, ohne sie ausreichend zu erklären.</w:t>
      </w:r>
    </w:p>
    <w:p>
      <w:pPr>
        <w:pStyle w:val="Heading4"/>
      </w:pPr>
      <w:r>
        <w:t>No Points</w:t>
      </w:r>
    </w:p>
    <w:p>
      <w:r>
        <w:t>Die Antwort enthält keine relevanten Informationen zu digitalen Zwillingen.</w:t>
      </w:r>
    </w:p>
    <w:p>
      <w:pPr>
        <w:pStyle w:val="Heading2"/>
      </w:pPr>
      <w:r>
        <w:t>Diskutieren Sie die Rolle von AI in der Datenanalyse und wie sie die Effizienz verbessern kann.</w:t>
      </w:r>
    </w:p>
    <w:p>
      <w:pPr>
        <w:pStyle w:val="Heading3"/>
      </w:pPr>
      <w:r>
        <w:t>Answer</w:t>
      </w:r>
    </w:p>
    <w:p>
      <w:r>
        <w:t>AI spielt eine wesentliche Rolle in der Datenanalyse, indem sie große Datenmengen verarbeitet und Muster erkennt, die für Menschen schwer zu identifizieren sind. Durch Machine Learning-Algorithmen kann AI Vorhersagen treffen und Empfehlungen abgeben, was die Effizienz in der Entscheidungsfindung erheblich steigert. AI kann auch in der Automatisierung von Routineaufgaben eingesetzt werden, sodass Analysten sich auf komplexere Probleme konzentrieren können.</w:t>
      </w:r>
    </w:p>
    <w:p>
      <w:pPr>
        <w:pStyle w:val="Heading3"/>
      </w:pPr>
      <w:r>
        <w:t>Rubric</w:t>
      </w:r>
    </w:p>
    <w:p>
      <w:pPr>
        <w:pStyle w:val="Heading4"/>
      </w:pPr>
      <w:r>
        <w:t>Full Points</w:t>
      </w:r>
    </w:p>
    <w:p>
      <w:r>
        <w:t>Die Antwort beschreibt die Rolle der AI in der Datenanalyse umfassend und erklärt, wie sie die Effizienz verbessert.</w:t>
      </w:r>
    </w:p>
    <w:p>
      <w:pPr>
        <w:pStyle w:val="Heading4"/>
      </w:pPr>
      <w:r>
        <w:t>Partial Points</w:t>
      </w:r>
    </w:p>
    <w:p>
      <w:r>
        <w:t>Die Antwort enthält einige richtige Aspekte, aber es fehlt an Tiefe oder Klarheit.</w:t>
      </w:r>
    </w:p>
    <w:p>
      <w:pPr>
        <w:pStyle w:val="Heading4"/>
      </w:pPr>
      <w:r>
        <w:t>No Points</w:t>
      </w:r>
    </w:p>
    <w:p>
      <w:r>
        <w:t>Die Antwort ist irrelevant oder falsch.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