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Module</w:t>
      </w:r>
    </w:p>
    <w:p>
      <w:r>
        <w:t>Capstone Engineering Challenge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lo_30_01</w:t>
      </w:r>
    </w:p>
    <w:p>
      <w:pPr>
        <w:pStyle w:val="Heading3"/>
      </w:pPr>
      <w:r>
        <w:t>Assessmentitems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Definieren Sie ein maschinenvisuelles Ingenieurproblem, das messbare Kriterien und Einschränkungen aufweist. Geben Sie eine kurze Beschreibung und die relevanten Parameter an.</w:t>
      </w:r>
    </w:p>
    <w:p>
      <w:pPr>
        <w:pStyle w:val="Heading5"/>
      </w:pPr>
      <w:r>
        <w:t>Type</w:t>
      </w:r>
    </w:p>
    <w:p>
      <w:r>
        <w:t>FormativeAssessment</w:t>
      </w:r>
    </w:p>
    <w:p>
      <w:pPr>
        <w:pStyle w:val="Heading5"/>
      </w:pPr>
      <w:r>
        <w:t>Item</w:t>
      </w:r>
    </w:p>
    <w:p>
      <w:r>
        <w:t>Erstellen Sie eine Liste von mindestens drei messbaren Kriterien und zwei Einschränkungen für Ihr Ingenieurproblem und erläutern Sie deren Bedeutung.</w:t>
      </w:r>
    </w:p>
    <w:p>
      <w:pPr>
        <w:pStyle w:val="Heading5"/>
      </w:pPr>
      <w:r>
        <w:t>Type</w:t>
      </w:r>
    </w:p>
    <w:p>
      <w:r>
        <w:t>SummativeAssessment</w:t>
      </w:r>
    </w:p>
    <w:p>
      <w:pPr>
        <w:pStyle w:val="Heading5"/>
      </w:pPr>
      <w:r>
        <w:t>Item</w:t>
      </w:r>
    </w:p>
    <w:p>
      <w:r>
        <w:t>Präsentieren Sie Ihr maschinenvisuelles Ingenieurproblem mit klaren messbaren Kriterien und Einschränkungen in einer schriftlichen Arbeit von 500 Wörtern.</w:t>
      </w:r>
    </w:p>
    <w:p>
      <w:pPr>
        <w:pStyle w:val="Heading2"/>
      </w:pPr>
      <w:r>
        <w:t>lo_30_02</w:t>
      </w:r>
    </w:p>
    <w:p>
      <w:pPr>
        <w:pStyle w:val="Heading3"/>
      </w:pPr>
      <w:r>
        <w:t>Assessmentitems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Nennen Sie verschiedene Methoden zur Datenerfassung und -analyse, die Sie im Kontext von Maschinenvision kennen. Welche Vor- und Nachteile sehen Sie für jede Methode?</w:t>
      </w:r>
    </w:p>
    <w:p>
      <w:pPr>
        <w:pStyle w:val="Heading5"/>
      </w:pPr>
      <w:r>
        <w:t>Type</w:t>
      </w:r>
    </w:p>
    <w:p>
      <w:r>
        <w:t>FormativeAssessment</w:t>
      </w:r>
    </w:p>
    <w:p>
      <w:pPr>
        <w:pStyle w:val="Heading5"/>
      </w:pPr>
      <w:r>
        <w:t>Item</w:t>
      </w:r>
    </w:p>
    <w:p>
      <w:r>
        <w:t>Wählen Sie eine geeignete Methode zur Datenerfassung für Ihr Projekt aus und begründen Sie Ihre Wahl. Berücksichtigen Sie dabei die Anforderungen Ihres Ingenieurproblems.</w:t>
      </w:r>
    </w:p>
    <w:p>
      <w:pPr>
        <w:pStyle w:val="Heading5"/>
      </w:pPr>
      <w:r>
        <w:t>Type</w:t>
      </w:r>
    </w:p>
    <w:p>
      <w:r>
        <w:t>SummativeAssessment</w:t>
      </w:r>
    </w:p>
    <w:p>
      <w:pPr>
        <w:pStyle w:val="Heading5"/>
      </w:pPr>
      <w:r>
        <w:t>Item</w:t>
      </w:r>
    </w:p>
    <w:p>
      <w:r>
        <w:t>Erstellen Sie ein Dokument, das die von Ihnen gewählten Methoden zur Erfassung, Darstellung, Analyse und Herstellung beschreibt. Fügen Sie eine Begründung für jede Methode hinzu.</w:t>
      </w:r>
    </w:p>
    <w:p>
      <w:pPr>
        <w:pStyle w:val="Heading2"/>
      </w:pPr>
      <w:r>
        <w:t>lo_30_03</w:t>
      </w:r>
    </w:p>
    <w:p>
      <w:pPr>
        <w:pStyle w:val="Heading3"/>
      </w:pPr>
      <w:r>
        <w:t>Assessmentitems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Was verstehen Sie unter einer iterativen Untersuchung? Geben Sie ein Beispiel aus einem früheren Projekt an.</w:t>
      </w:r>
    </w:p>
    <w:p>
      <w:pPr>
        <w:pStyle w:val="Heading5"/>
      </w:pPr>
      <w:r>
        <w:t>Type</w:t>
      </w:r>
    </w:p>
    <w:p>
      <w:r>
        <w:t>FormativeAssessment</w:t>
      </w:r>
    </w:p>
    <w:p>
      <w:pPr>
        <w:pStyle w:val="Heading5"/>
      </w:pPr>
      <w:r>
        <w:t>Item</w:t>
      </w:r>
    </w:p>
    <w:p>
      <w:r>
        <w:t>Dokumentieren Sie die Schritte Ihrer iterativen Untersuchung in einem Bericht, einschließlich der durchgeführten Tests und der gesammelten Daten.</w:t>
      </w:r>
    </w:p>
    <w:p>
      <w:pPr>
        <w:pStyle w:val="Heading5"/>
      </w:pPr>
      <w:r>
        <w:t>Type</w:t>
      </w:r>
    </w:p>
    <w:p>
      <w:r>
        <w:t>SummativeAssessment</w:t>
      </w:r>
    </w:p>
    <w:p>
      <w:pPr>
        <w:pStyle w:val="Heading5"/>
      </w:pPr>
      <w:r>
        <w:t>Item</w:t>
      </w:r>
    </w:p>
    <w:p>
      <w:r>
        <w:t>Präsentieren Sie Ihre gesamte iterative Untersuchung in einem Portfolio, das alle Dokumentationen, Daten und Analysen umfasst.</w:t>
      </w:r>
    </w:p>
    <w:p>
      <w:pPr>
        <w:pStyle w:val="Heading2"/>
      </w:pPr>
      <w:r>
        <w:t>lo_30_04</w:t>
      </w:r>
    </w:p>
    <w:p>
      <w:pPr>
        <w:pStyle w:val="Heading3"/>
      </w:pPr>
      <w:r>
        <w:t>Assessmentitems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Was sind die Unterschiede zwischen Validierung und Verifizierung in Bezug auf Modelle oder Lösungen? Geben Sie ein Beispiel.</w:t>
      </w:r>
    </w:p>
    <w:p>
      <w:pPr>
        <w:pStyle w:val="Heading5"/>
      </w:pPr>
      <w:r>
        <w:t>Type</w:t>
      </w:r>
    </w:p>
    <w:p>
      <w:r>
        <w:t>FormativeAssessment</w:t>
      </w:r>
    </w:p>
    <w:p>
      <w:pPr>
        <w:pStyle w:val="Heading5"/>
      </w:pPr>
      <w:r>
        <w:t>Item</w:t>
      </w:r>
    </w:p>
    <w:p>
      <w:r>
        <w:t>Überprüfen Sie Ihr Modell oder Ihre Lösung und dokumentieren Sie die Validierung gegen die festgelegten Anforderungen und Unsicherheiten.</w:t>
      </w:r>
    </w:p>
    <w:p>
      <w:pPr>
        <w:pStyle w:val="Heading5"/>
      </w:pPr>
      <w:r>
        <w:t>Type</w:t>
      </w:r>
    </w:p>
    <w:p>
      <w:r>
        <w:t>SummativeAssessment</w:t>
      </w:r>
    </w:p>
    <w:p>
      <w:pPr>
        <w:pStyle w:val="Heading5"/>
      </w:pPr>
      <w:r>
        <w:t>Item</w:t>
      </w:r>
    </w:p>
    <w:p>
      <w:r>
        <w:t>Erstellen Sie einen Bericht, der die Validierung Ihres Modells oder Ihrer Lösung umfasst, einschließlich der identifizierten Anforderungen und Unsicherheiten.</w:t>
      </w:r>
    </w:p>
    <w:p>
      <w:pPr>
        <w:pStyle w:val="Heading2"/>
      </w:pPr>
      <w:r>
        <w:t>lo_30_05</w:t>
      </w:r>
    </w:p>
    <w:p>
      <w:pPr>
        <w:pStyle w:val="Heading3"/>
      </w:pPr>
      <w:r>
        <w:t>Assessmentitems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Warum ist die Kommunikation von Prozessen und Ergebnissen an Stakeholder wichtig? Diskutieren Sie dies in einem kurzen Aufsatz.</w:t>
      </w:r>
    </w:p>
    <w:p>
      <w:pPr>
        <w:pStyle w:val="Heading5"/>
      </w:pPr>
      <w:r>
        <w:t>Type</w:t>
      </w:r>
    </w:p>
    <w:p>
      <w:r>
        <w:t>FormativeAssessment</w:t>
      </w:r>
    </w:p>
    <w:p>
      <w:pPr>
        <w:pStyle w:val="Heading5"/>
      </w:pPr>
      <w:r>
        <w:t>Item</w:t>
      </w:r>
    </w:p>
    <w:p>
      <w:r>
        <w:t>Erstellen Sie eine Präsentation, die den Prozess, die Kompromisse, Einschränkungen und Empfehlungen für Ihr Projekt an eine Stakeholder-Gruppe kommuniziert.</w:t>
      </w:r>
    </w:p>
    <w:p>
      <w:pPr>
        <w:pStyle w:val="Heading5"/>
      </w:pPr>
      <w:r>
        <w:t>Type</w:t>
      </w:r>
    </w:p>
    <w:p>
      <w:r>
        <w:t>SummativeAssessment</w:t>
      </w:r>
    </w:p>
    <w:p>
      <w:pPr>
        <w:pStyle w:val="Heading5"/>
      </w:pPr>
      <w:r>
        <w:t>Item</w:t>
      </w:r>
    </w:p>
    <w:p>
      <w:r>
        <w:t>Schreiben Sie einen Abschlussbericht, der den gesamten Prozess Ihres Projekts, einschließlich der Kommunikation mit Stakeholdern, zusammenfasst.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Criterion</w:t>
      </w:r>
    </w:p>
    <w:p>
      <w:r>
        <w:t>Kreativität und Innovation</w:t>
      </w:r>
    </w:p>
    <w:p>
      <w:pPr>
        <w:pStyle w:val="Heading4"/>
      </w:pPr>
      <w:r>
        <w:t>Description</w:t>
      </w:r>
    </w:p>
    <w:p>
      <w:r>
        <w:t>Die Lösung zeigt originelle Ansätze und innovative Ideen.</w:t>
      </w:r>
    </w:p>
    <w:p>
      <w:r>
        <w:t>Points: 10</w:t>
      </w:r>
    </w:p>
    <w:p>
      <w:pPr>
        <w:pStyle w:val="Heading4"/>
      </w:pPr>
      <w:r>
        <w:t>Criterion</w:t>
      </w:r>
    </w:p>
    <w:p>
      <w:r>
        <w:t>Technische Genauigkeit</w:t>
      </w:r>
    </w:p>
    <w:p>
      <w:pPr>
        <w:pStyle w:val="Heading4"/>
      </w:pPr>
      <w:r>
        <w:t>Description</w:t>
      </w:r>
    </w:p>
    <w:p>
      <w:r>
        <w:t>Die Lösung ist technisch korrekt und erfüllt alle Anforderungen.</w:t>
      </w:r>
    </w:p>
    <w:p>
      <w:r>
        <w:t>Points: 10</w:t>
      </w:r>
    </w:p>
    <w:p>
      <w:pPr>
        <w:pStyle w:val="Heading4"/>
      </w:pPr>
      <w:r>
        <w:t>Criterion</w:t>
      </w:r>
    </w:p>
    <w:p>
      <w:r>
        <w:t>Dokumentation</w:t>
      </w:r>
    </w:p>
    <w:p>
      <w:pPr>
        <w:pStyle w:val="Heading4"/>
      </w:pPr>
      <w:r>
        <w:t>Description</w:t>
      </w:r>
    </w:p>
    <w:p>
      <w:r>
        <w:t>Die Dokumentation ist klar, umfassend und gut strukturiert.</w:t>
      </w:r>
    </w:p>
    <w:p>
      <w:r>
        <w:t>Points: 10</w:t>
      </w:r>
    </w:p>
    <w:p>
      <w:pPr>
        <w:pStyle w:val="Heading4"/>
      </w:pPr>
      <w:r>
        <w:t>Criterion</w:t>
      </w:r>
    </w:p>
    <w:p>
      <w:r>
        <w:t>Präsentation</w:t>
      </w:r>
    </w:p>
    <w:p>
      <w:pPr>
        <w:pStyle w:val="Heading4"/>
      </w:pPr>
      <w:r>
        <w:t>Description</w:t>
      </w:r>
    </w:p>
    <w:p>
      <w:r>
        <w:t>Die Präsentation ist ansprechend und kommuniziert die Ergebnisse effektiv.</w:t>
      </w:r>
    </w:p>
    <w:p>
      <w:r>
        <w:t>Points: 10</w:t>
      </w:r>
    </w:p>
    <w:p>
      <w:pPr>
        <w:pStyle w:val="Heading4"/>
      </w:pPr>
      <w:r>
        <w:t>Criterion</w:t>
      </w:r>
    </w:p>
    <w:p>
      <w:r>
        <w:t>Teamarbeit</w:t>
      </w:r>
    </w:p>
    <w:p>
      <w:pPr>
        <w:pStyle w:val="Heading4"/>
      </w:pPr>
      <w:r>
        <w:t>Description</w:t>
      </w:r>
    </w:p>
    <w:p>
      <w:r>
        <w:t>Die Zusammenarbeit im Team ist sichtbar und produktiv.</w:t>
      </w:r>
    </w:p>
    <w:p>
      <w:r>
        <w:t>Points: 10</w:t>
      </w:r>
    </w:p>
    <w:p>
      <w:r>
        <w:t>Totalpoints: 50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